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972" w:rsidRPr="00365321" w:rsidRDefault="00AC5972" w:rsidP="00AC597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C5972" w:rsidRPr="00365321" w:rsidRDefault="00AC5972" w:rsidP="00AC597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C5972" w:rsidRPr="00365321" w:rsidRDefault="00AC5972" w:rsidP="00AC5972">
      <w:pPr>
        <w:spacing w:before="0" w:beforeAutospacing="0" w:after="0" w:afterAutospacing="0"/>
        <w:jc w:val="center"/>
        <w:rPr>
          <w:sz w:val="28"/>
          <w:szCs w:val="28"/>
        </w:rPr>
      </w:pPr>
      <w:r w:rsidRPr="00365321">
        <w:rPr>
          <w:b/>
          <w:sz w:val="28"/>
          <w:szCs w:val="28"/>
        </w:rPr>
        <w:t>(АНО ВО ОУЭП)</w:t>
      </w:r>
    </w:p>
    <w:p w:rsidR="00AC5972" w:rsidRPr="00365321" w:rsidRDefault="00AC5972" w:rsidP="00AC5972">
      <w:pPr>
        <w:tabs>
          <w:tab w:val="left" w:pos="900"/>
          <w:tab w:val="left" w:pos="1080"/>
        </w:tabs>
        <w:suppressAutoHyphens/>
        <w:spacing w:before="0" w:beforeAutospacing="0" w:after="0" w:afterAutospacing="0"/>
        <w:ind w:firstLine="709"/>
        <w:jc w:val="both"/>
        <w:rPr>
          <w:b/>
          <w:sz w:val="20"/>
          <w:szCs w:val="20"/>
        </w:rPr>
      </w:pPr>
    </w:p>
    <w:p w:rsidR="00AC5972" w:rsidRPr="00365321" w:rsidRDefault="00AC5972" w:rsidP="00AC5972">
      <w:pPr>
        <w:tabs>
          <w:tab w:val="left" w:pos="900"/>
          <w:tab w:val="left" w:pos="1080"/>
        </w:tabs>
        <w:suppressAutoHyphens/>
        <w:spacing w:before="0" w:beforeAutospacing="0" w:after="0" w:afterAutospacing="0"/>
        <w:ind w:firstLine="709"/>
        <w:jc w:val="both"/>
        <w:rPr>
          <w:b/>
          <w:sz w:val="20"/>
          <w:szCs w:val="20"/>
        </w:rPr>
      </w:pPr>
    </w:p>
    <w:p w:rsidR="00AC5972" w:rsidRPr="00365321" w:rsidRDefault="00AC5972" w:rsidP="00AC5972">
      <w:pPr>
        <w:tabs>
          <w:tab w:val="left" w:pos="900"/>
          <w:tab w:val="left" w:pos="1080"/>
        </w:tabs>
        <w:suppressAutoHyphens/>
        <w:spacing w:before="0" w:beforeAutospacing="0" w:after="0" w:afterAutospacing="0"/>
        <w:ind w:firstLine="709"/>
        <w:jc w:val="both"/>
        <w:rPr>
          <w:b/>
          <w:sz w:val="20"/>
          <w:szCs w:val="20"/>
        </w:rPr>
      </w:pPr>
    </w:p>
    <w:p w:rsidR="00AC5972" w:rsidRPr="00365321" w:rsidRDefault="00AC5972" w:rsidP="00AC5972">
      <w:pPr>
        <w:tabs>
          <w:tab w:val="left" w:pos="900"/>
          <w:tab w:val="left" w:pos="1080"/>
        </w:tabs>
        <w:suppressAutoHyphens/>
        <w:spacing w:before="0" w:beforeAutospacing="0" w:after="0" w:afterAutospacing="0"/>
        <w:ind w:firstLine="709"/>
        <w:jc w:val="both"/>
        <w:rPr>
          <w:b/>
          <w:sz w:val="20"/>
          <w:szCs w:val="20"/>
        </w:rPr>
      </w:pPr>
    </w:p>
    <w:p w:rsidR="00AC5972" w:rsidRPr="000C11EC" w:rsidRDefault="00AC5972" w:rsidP="00AC597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C5972" w:rsidRPr="000C11EC" w:rsidRDefault="00AC5972" w:rsidP="00AC597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C5972" w:rsidRPr="000C11EC" w:rsidRDefault="00AC5972" w:rsidP="00AC5972">
      <w:pPr>
        <w:tabs>
          <w:tab w:val="left" w:pos="900"/>
          <w:tab w:val="left" w:pos="1080"/>
        </w:tabs>
        <w:suppressAutoHyphens/>
        <w:spacing w:before="0" w:beforeAutospacing="0" w:after="0" w:afterAutospacing="0"/>
        <w:ind w:firstLine="709"/>
        <w:jc w:val="right"/>
        <w:rPr>
          <w:sz w:val="20"/>
          <w:szCs w:val="20"/>
        </w:rPr>
      </w:pPr>
    </w:p>
    <w:p w:rsidR="00AC5972" w:rsidRPr="000C11EC" w:rsidRDefault="00AC5972" w:rsidP="00AC597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C5972" w:rsidRPr="000C11EC" w:rsidRDefault="00AC5972" w:rsidP="00AC597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C5972" w:rsidRPr="000C11EC" w:rsidRDefault="00AC5972" w:rsidP="00AC5972">
      <w:pPr>
        <w:tabs>
          <w:tab w:val="left" w:pos="900"/>
          <w:tab w:val="left" w:pos="1080"/>
        </w:tabs>
        <w:suppressAutoHyphens/>
        <w:spacing w:before="0" w:beforeAutospacing="0" w:after="0" w:afterAutospacing="0"/>
        <w:ind w:firstLine="709"/>
        <w:jc w:val="right"/>
        <w:rPr>
          <w:sz w:val="20"/>
          <w:szCs w:val="20"/>
        </w:rPr>
      </w:pPr>
    </w:p>
    <w:p w:rsidR="00AC5972" w:rsidRPr="000C11EC" w:rsidRDefault="00AC5972" w:rsidP="00AC597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C5972" w:rsidRPr="000C11EC" w:rsidRDefault="00AC5972" w:rsidP="00AC597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spacing w:before="0" w:beforeAutospacing="0" w:after="0" w:afterAutospacing="0"/>
        <w:jc w:val="center"/>
        <w:rPr>
          <w:rFonts w:ascii="Tahoma" w:hAnsi="Tahoma" w:cs="Tahoma"/>
          <w:b/>
          <w:bCs/>
          <w:sz w:val="16"/>
          <w:szCs w:val="16"/>
        </w:rPr>
      </w:pPr>
    </w:p>
    <w:p w:rsidR="000E4858" w:rsidRPr="00357E6F" w:rsidRDefault="000E4858" w:rsidP="000E4858">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0E4858" w:rsidRPr="00357E6F" w:rsidRDefault="000E4858" w:rsidP="000E4858">
      <w:pPr>
        <w:tabs>
          <w:tab w:val="left" w:pos="900"/>
          <w:tab w:val="left" w:pos="1080"/>
        </w:tabs>
        <w:suppressAutoHyphens/>
        <w:spacing w:before="0" w:beforeAutospacing="0" w:after="0" w:afterAutospacing="0"/>
        <w:ind w:firstLine="709"/>
        <w:jc w:val="center"/>
        <w:rPr>
          <w:b/>
        </w:rPr>
      </w:pPr>
    </w:p>
    <w:p w:rsidR="000E4858" w:rsidRPr="00357E6F" w:rsidRDefault="000E4858" w:rsidP="000E4858">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0E4858" w:rsidRPr="00357E6F" w:rsidRDefault="000E4858" w:rsidP="000E4858">
      <w:pPr>
        <w:tabs>
          <w:tab w:val="left" w:pos="900"/>
          <w:tab w:val="left" w:pos="1080"/>
        </w:tabs>
        <w:suppressAutoHyphens/>
        <w:spacing w:before="0" w:beforeAutospacing="0" w:after="0" w:afterAutospacing="0"/>
        <w:ind w:firstLine="709"/>
        <w:jc w:val="center"/>
        <w:rPr>
          <w:b/>
        </w:rPr>
      </w:pPr>
    </w:p>
    <w:p w:rsidR="000E4858" w:rsidRPr="00357E6F" w:rsidRDefault="000E4858" w:rsidP="000E4858">
      <w:pPr>
        <w:tabs>
          <w:tab w:val="left" w:pos="900"/>
          <w:tab w:val="left" w:pos="1080"/>
        </w:tabs>
        <w:suppressAutoHyphens/>
        <w:spacing w:before="0" w:beforeAutospacing="0" w:after="0" w:afterAutospacing="0"/>
        <w:ind w:firstLine="709"/>
        <w:jc w:val="center"/>
      </w:pPr>
      <w:r w:rsidRPr="00357E6F">
        <w:t>Наименование дисциплины Б1.О.28 Физическая культура и спорт</w:t>
      </w:r>
    </w:p>
    <w:p w:rsidR="000E4858" w:rsidRPr="00357E6F" w:rsidRDefault="000E4858" w:rsidP="000E4858">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0E4858" w:rsidRPr="00357E6F" w:rsidRDefault="000E4858" w:rsidP="000E4858">
      <w:pPr>
        <w:tabs>
          <w:tab w:val="left" w:pos="900"/>
          <w:tab w:val="left" w:pos="1080"/>
        </w:tabs>
        <w:suppressAutoHyphens/>
        <w:spacing w:before="0" w:beforeAutospacing="0" w:after="0" w:afterAutospacing="0"/>
        <w:ind w:firstLine="709"/>
      </w:pPr>
    </w:p>
    <w:p w:rsidR="000E4858" w:rsidRPr="00357E6F" w:rsidRDefault="000E4858" w:rsidP="000E4858">
      <w:pPr>
        <w:tabs>
          <w:tab w:val="left" w:pos="900"/>
          <w:tab w:val="left" w:pos="1080"/>
        </w:tabs>
        <w:suppressAutoHyphens/>
        <w:spacing w:before="0" w:beforeAutospacing="0" w:after="0" w:afterAutospacing="0"/>
        <w:ind w:firstLine="709"/>
        <w:rPr>
          <w:b/>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AC5972" w:rsidP="000E4858">
      <w:pPr>
        <w:spacing w:before="0" w:beforeAutospacing="0" w:after="0" w:afterAutospacing="0"/>
        <w:jc w:val="right"/>
        <w:rPr>
          <w:sz w:val="20"/>
          <w:szCs w:val="20"/>
        </w:rPr>
      </w:pPr>
      <w:r>
        <w:rPr>
          <w:sz w:val="20"/>
          <w:szCs w:val="20"/>
        </w:rPr>
        <w:t xml:space="preserve"> </w:t>
      </w:r>
    </w:p>
    <w:p w:rsidR="000E4858" w:rsidRPr="00357E6F" w:rsidRDefault="000E4858" w:rsidP="000E4858">
      <w:pPr>
        <w:tabs>
          <w:tab w:val="left" w:pos="900"/>
          <w:tab w:val="left" w:pos="1080"/>
        </w:tabs>
        <w:suppressAutoHyphens/>
        <w:spacing w:before="0" w:beforeAutospacing="0" w:after="0" w:afterAutospacing="0"/>
        <w:ind w:firstLine="709"/>
        <w:jc w:val="right"/>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rPr>
          <w:sz w:val="20"/>
          <w:szCs w:val="20"/>
        </w:rPr>
      </w:pPr>
    </w:p>
    <w:p w:rsidR="000E4858" w:rsidRPr="00357E6F" w:rsidRDefault="000E4858" w:rsidP="000E4858">
      <w:pPr>
        <w:tabs>
          <w:tab w:val="left" w:pos="900"/>
          <w:tab w:val="left" w:pos="1080"/>
        </w:tabs>
        <w:suppressAutoHyphens/>
        <w:spacing w:before="0" w:beforeAutospacing="0" w:after="0" w:afterAutospacing="0"/>
        <w:ind w:firstLine="709"/>
        <w:rPr>
          <w:sz w:val="20"/>
          <w:szCs w:val="20"/>
        </w:rPr>
      </w:pPr>
    </w:p>
    <w:p w:rsidR="000E4858" w:rsidRPr="00357E6F" w:rsidRDefault="000E4858" w:rsidP="000E4858">
      <w:pPr>
        <w:tabs>
          <w:tab w:val="left" w:pos="900"/>
          <w:tab w:val="left" w:pos="1080"/>
        </w:tabs>
        <w:suppressAutoHyphens/>
        <w:spacing w:before="0" w:beforeAutospacing="0" w:after="0" w:afterAutospacing="0"/>
        <w:rPr>
          <w:u w:val="single"/>
        </w:rPr>
      </w:pPr>
      <w:r>
        <w:t>Квалификация</w:t>
      </w:r>
      <w:r w:rsidRPr="00357E6F">
        <w:t xml:space="preserve"> - </w:t>
      </w:r>
      <w:r w:rsidRPr="00AB2B8B">
        <w:t>бакалавр</w:t>
      </w:r>
    </w:p>
    <w:p w:rsidR="000E4858" w:rsidRPr="00357E6F" w:rsidRDefault="000E4858" w:rsidP="000E4858">
      <w:pPr>
        <w:tabs>
          <w:tab w:val="left" w:pos="900"/>
          <w:tab w:val="left" w:pos="1080"/>
        </w:tabs>
        <w:suppressAutoHyphens/>
        <w:spacing w:before="0" w:beforeAutospacing="0" w:after="0" w:afterAutospacing="0"/>
        <w:ind w:firstLine="709"/>
        <w:rPr>
          <w:sz w:val="20"/>
          <w:szCs w:val="20"/>
          <w:u w:val="single"/>
        </w:rPr>
      </w:pPr>
    </w:p>
    <w:p w:rsidR="000E4858" w:rsidRPr="00357E6F" w:rsidRDefault="000E4858" w:rsidP="000E4858">
      <w:pPr>
        <w:tabs>
          <w:tab w:val="left" w:pos="900"/>
          <w:tab w:val="left" w:pos="1080"/>
        </w:tabs>
        <w:suppressAutoHyphens/>
        <w:spacing w:before="0" w:beforeAutospacing="0" w:after="0" w:afterAutospacing="0"/>
        <w:ind w:firstLine="709"/>
        <w:rPr>
          <w:sz w:val="20"/>
          <w:szCs w:val="20"/>
          <w:u w:val="single"/>
        </w:rPr>
      </w:pPr>
    </w:p>
    <w:p w:rsidR="000E4858" w:rsidRPr="00357E6F" w:rsidRDefault="000E4858" w:rsidP="000E4858">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0E4858" w:rsidRPr="0009797D" w:rsidRDefault="000E4858" w:rsidP="000E4858">
      <w:pPr>
        <w:tabs>
          <w:tab w:val="left" w:pos="900"/>
          <w:tab w:val="left" w:pos="1080"/>
        </w:tabs>
        <w:suppressAutoHyphens/>
        <w:spacing w:before="0" w:beforeAutospacing="0" w:after="0" w:afterAutospacing="0"/>
        <w:rPr>
          <w:sz w:val="20"/>
          <w:szCs w:val="20"/>
        </w:rPr>
      </w:pPr>
      <w:r w:rsidRPr="0009797D">
        <w:rPr>
          <w:sz w:val="20"/>
          <w:szCs w:val="20"/>
        </w:rPr>
        <w:t xml:space="preserve">Кислый О.А., </w:t>
      </w:r>
      <w:proofErr w:type="spellStart"/>
      <w:r w:rsidRPr="0009797D">
        <w:rPr>
          <w:sz w:val="20"/>
          <w:szCs w:val="20"/>
        </w:rPr>
        <w:t>к.пед.н</w:t>
      </w:r>
      <w:proofErr w:type="spellEnd"/>
      <w:r w:rsidRPr="0009797D">
        <w:rPr>
          <w:sz w:val="20"/>
          <w:szCs w:val="20"/>
        </w:rPr>
        <w:t>.</w:t>
      </w:r>
    </w:p>
    <w:p w:rsidR="000E4858" w:rsidRPr="00357E6F" w:rsidRDefault="000E4858" w:rsidP="000E4858">
      <w:pPr>
        <w:tabs>
          <w:tab w:val="left" w:pos="900"/>
          <w:tab w:val="left" w:pos="1080"/>
        </w:tabs>
        <w:suppressAutoHyphens/>
        <w:spacing w:before="0" w:beforeAutospacing="0" w:after="0" w:afterAutospacing="0"/>
        <w:ind w:firstLine="709"/>
        <w:rPr>
          <w:sz w:val="20"/>
          <w:szCs w:val="20"/>
          <w:u w:val="single"/>
        </w:rPr>
      </w:pPr>
    </w:p>
    <w:p w:rsidR="000E4858" w:rsidRPr="00357E6F" w:rsidRDefault="000E4858" w:rsidP="000E4858">
      <w:pPr>
        <w:tabs>
          <w:tab w:val="left" w:pos="900"/>
          <w:tab w:val="left" w:pos="1080"/>
        </w:tabs>
        <w:suppressAutoHyphens/>
        <w:spacing w:before="0" w:beforeAutospacing="0" w:after="0" w:afterAutospacing="0"/>
        <w:ind w:firstLine="709"/>
        <w:rPr>
          <w:sz w:val="20"/>
          <w:szCs w:val="20"/>
          <w:u w:val="single"/>
        </w:rPr>
      </w:pPr>
    </w:p>
    <w:p w:rsidR="000E4858" w:rsidRPr="00357E6F" w:rsidRDefault="000E4858" w:rsidP="000E4858">
      <w:pPr>
        <w:tabs>
          <w:tab w:val="left" w:pos="900"/>
          <w:tab w:val="left" w:pos="1080"/>
        </w:tabs>
        <w:suppressAutoHyphens/>
        <w:spacing w:before="0" w:beforeAutospacing="0" w:after="0" w:afterAutospacing="0"/>
        <w:ind w:firstLine="709"/>
        <w:rPr>
          <w:sz w:val="20"/>
          <w:szCs w:val="20"/>
          <w:u w:val="single"/>
        </w:rPr>
      </w:pPr>
    </w:p>
    <w:p w:rsidR="000E4858" w:rsidRPr="00357E6F" w:rsidRDefault="000E4858" w:rsidP="000E4858">
      <w:pPr>
        <w:tabs>
          <w:tab w:val="left" w:pos="900"/>
          <w:tab w:val="left" w:pos="1080"/>
        </w:tabs>
        <w:suppressAutoHyphens/>
        <w:spacing w:before="0" w:beforeAutospacing="0" w:after="0" w:afterAutospacing="0"/>
        <w:ind w:firstLine="709"/>
        <w:rPr>
          <w:sz w:val="20"/>
          <w:szCs w:val="20"/>
          <w:u w:val="single"/>
        </w:rPr>
      </w:pPr>
    </w:p>
    <w:p w:rsidR="00C65BB4" w:rsidRPr="00357E6F" w:rsidRDefault="000E4858" w:rsidP="000E485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AC5972">
        <w:rPr>
          <w:sz w:val="20"/>
          <w:szCs w:val="20"/>
        </w:rPr>
        <w:t>3</w:t>
      </w:r>
      <w:bookmarkStart w:id="0" w:name="_GoBack"/>
      <w:bookmarkEnd w:id="0"/>
      <w:r w:rsidR="00C65BB4" w:rsidRPr="00357E6F">
        <w:rPr>
          <w:sz w:val="20"/>
          <w:szCs w:val="20"/>
        </w:rPr>
        <w:br w:type="page"/>
      </w:r>
    </w:p>
    <w:p w:rsidR="00C65BB4" w:rsidRPr="00357E6F" w:rsidRDefault="00C65BB4" w:rsidP="003A0022">
      <w:pPr>
        <w:tabs>
          <w:tab w:val="left" w:pos="900"/>
          <w:tab w:val="left" w:pos="1080"/>
        </w:tabs>
        <w:spacing w:before="0" w:beforeAutospacing="0" w:after="0" w:afterAutospacing="0"/>
        <w:ind w:firstLine="709"/>
        <w:jc w:val="both"/>
        <w:rPr>
          <w:b/>
          <w:sz w:val="20"/>
          <w:szCs w:val="20"/>
        </w:rPr>
      </w:pPr>
      <w:r w:rsidRPr="00357E6F">
        <w:rPr>
          <w:b/>
          <w:sz w:val="20"/>
          <w:szCs w:val="20"/>
        </w:rPr>
        <w:lastRenderedPageBreak/>
        <w:t>1. Цели и задачи дисциплины</w:t>
      </w:r>
    </w:p>
    <w:p w:rsidR="00C65BB4" w:rsidRPr="00357E6F" w:rsidRDefault="00C65BB4" w:rsidP="003A0022">
      <w:pPr>
        <w:tabs>
          <w:tab w:val="left" w:pos="900"/>
          <w:tab w:val="left" w:pos="1080"/>
        </w:tabs>
        <w:spacing w:before="0" w:beforeAutospacing="0" w:after="0" w:afterAutospacing="0"/>
        <w:ind w:firstLine="709"/>
        <w:jc w:val="both"/>
        <w:rPr>
          <w:bCs/>
          <w:kern w:val="32"/>
          <w:sz w:val="20"/>
          <w:szCs w:val="20"/>
        </w:rPr>
      </w:pPr>
      <w:r w:rsidRPr="00357E6F">
        <w:rPr>
          <w:b/>
          <w:i/>
          <w:kern w:val="32"/>
          <w:sz w:val="20"/>
          <w:szCs w:val="20"/>
        </w:rPr>
        <w:t xml:space="preserve">Цель </w:t>
      </w:r>
      <w:r w:rsidRPr="00357E6F">
        <w:rPr>
          <w:b/>
          <w:bCs/>
          <w:i/>
          <w:kern w:val="32"/>
          <w:sz w:val="20"/>
          <w:szCs w:val="20"/>
        </w:rPr>
        <w:t>дисциплины</w:t>
      </w:r>
      <w:r w:rsidRPr="00357E6F">
        <w:rPr>
          <w:b/>
          <w:bCs/>
          <w:kern w:val="32"/>
          <w:sz w:val="20"/>
          <w:szCs w:val="20"/>
        </w:rPr>
        <w:t xml:space="preserve"> - </w:t>
      </w:r>
      <w:r w:rsidRPr="00357E6F">
        <w:rPr>
          <w:kern w:val="32"/>
          <w:sz w:val="20"/>
          <w:szCs w:val="20"/>
        </w:rPr>
        <w:t>формирование физической культуры личности и способности направленного использования разнообразных средств физической культуры, спорта для сохранения и укрепления здоровья.</w:t>
      </w:r>
    </w:p>
    <w:p w:rsidR="00C65BB4" w:rsidRPr="00357E6F" w:rsidRDefault="00C65BB4" w:rsidP="003A0022">
      <w:pPr>
        <w:tabs>
          <w:tab w:val="left" w:pos="720"/>
        </w:tab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знание научно-биологических и практических основ физической культуры и здорового образа жизни;</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формирование мотивационно - 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приобретение опыта творческого использования физкультурно-спортивной деятельности для достижения жизненных и профессиональных целей</w:t>
      </w:r>
      <w:r w:rsidRPr="00357E6F">
        <w:rPr>
          <w:sz w:val="20"/>
          <w:szCs w:val="20"/>
        </w:rPr>
        <w:t>;</w:t>
      </w:r>
    </w:p>
    <w:p w:rsidR="00C65BB4" w:rsidRPr="00357E6F" w:rsidRDefault="00C65BB4" w:rsidP="003A0022">
      <w:pPr>
        <w:numPr>
          <w:ilvl w:val="0"/>
          <w:numId w:val="67"/>
        </w:numPr>
        <w:tabs>
          <w:tab w:val="clear" w:pos="1534"/>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понимание социальной роли физической культуры в развитии личности и подготовке ее к профессиональной деятельности.</w:t>
      </w: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C65BB4" w:rsidRPr="00357E6F" w:rsidRDefault="00C65BB4" w:rsidP="00C65BB4">
      <w:pPr>
        <w:pStyle w:val="af8"/>
        <w:tabs>
          <w:tab w:val="left" w:pos="1080"/>
        </w:tabs>
        <w:suppressAutoHyphens/>
        <w:ind w:firstLine="709"/>
        <w:jc w:val="both"/>
        <w:rPr>
          <w:rFonts w:ascii="Times New Roman" w:hAnsi="Times New Roman"/>
          <w:bCs/>
        </w:rPr>
      </w:pPr>
      <w:r w:rsidRPr="00357E6F">
        <w:rPr>
          <w:rFonts w:ascii="Times New Roman" w:hAnsi="Times New Roman"/>
          <w:bCs/>
        </w:rPr>
        <w:t xml:space="preserve">Дисциплина «Физическая культура и спорт»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C65BB4" w:rsidRPr="00357E6F" w:rsidRDefault="00C65BB4" w:rsidP="00C65BB4">
      <w:pPr>
        <w:pStyle w:val="afffe"/>
        <w:tabs>
          <w:tab w:val="clear" w:pos="3330"/>
          <w:tab w:val="left" w:pos="90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универсальные компетенции</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УК-3. Способен осуществлять социальное взаимодействие и реализовывать свою роль в команде;</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C65BB4" w:rsidRPr="00357E6F" w:rsidRDefault="00C65BB4" w:rsidP="00C6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C65BB4" w:rsidRPr="00357E6F" w:rsidRDefault="00C65BB4" w:rsidP="00C65BB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C65BB4" w:rsidRPr="00357E6F" w:rsidRDefault="00C65BB4" w:rsidP="00C65BB4">
      <w:pPr>
        <w:tabs>
          <w:tab w:val="left" w:pos="900"/>
        </w:tabs>
        <w:spacing w:before="0" w:beforeAutospacing="0" w:after="0" w:afterAutospacing="0"/>
        <w:ind w:firstLine="709"/>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536"/>
      </w:tblGrid>
      <w:tr w:rsidR="00C65BB4" w:rsidRPr="00357E6F" w:rsidTr="002837D4">
        <w:trPr>
          <w:tblHeader/>
        </w:trPr>
        <w:tc>
          <w:tcPr>
            <w:tcW w:w="2093" w:type="dxa"/>
          </w:tcPr>
          <w:p w:rsidR="00C65BB4" w:rsidRPr="00357E6F" w:rsidRDefault="00C65BB4" w:rsidP="002837D4">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C65BB4" w:rsidRPr="00357E6F" w:rsidRDefault="00C65BB4" w:rsidP="002837D4">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C65BB4" w:rsidRPr="00357E6F" w:rsidRDefault="00C65BB4" w:rsidP="002837D4">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65BB4" w:rsidRPr="00357E6F" w:rsidTr="002837D4">
        <w:tc>
          <w:tcPr>
            <w:tcW w:w="2093" w:type="dxa"/>
            <w:vMerge w:val="restart"/>
          </w:tcPr>
          <w:p w:rsidR="00C65BB4" w:rsidRPr="00357E6F" w:rsidRDefault="00C65BB4" w:rsidP="002837D4">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УК-3. Способен осуществлять социальное взаимодействие и реализовывать свою роль в команде</w:t>
            </w:r>
          </w:p>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УК-3.1. Знает: принципы и механизмы социального взаимодействия; виды и функции  межличностного общения; закономерности осуществления деловой коммуникации; принципы и механизмы функционирования команды как социальной группы</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Знать:</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роль физической культуры в развитии человека и подготовке бакалавра;</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общую физическую подготовку обучающихся в системе физического воспитания;</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основы здорового образа жизни обучающихся;</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УК-3.2. Умеет: выбирать стратегию социального взаимодействия; осуществлять интеграцию личных и социальных интересов; применять принципы и методы организации командной деятельности</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Уметь:</w:t>
            </w:r>
          </w:p>
          <w:p w:rsidR="00C65BB4" w:rsidRPr="00357E6F" w:rsidRDefault="00C65BB4" w:rsidP="00C65BB4">
            <w:pPr>
              <w:numPr>
                <w:ilvl w:val="0"/>
                <w:numId w:val="63"/>
              </w:numPr>
              <w:tabs>
                <w:tab w:val="left" w:pos="277"/>
                <w:tab w:val="left" w:pos="900"/>
                <w:tab w:val="left" w:pos="1080"/>
              </w:tabs>
              <w:spacing w:before="0" w:beforeAutospacing="0" w:after="0" w:afterAutospacing="0"/>
              <w:ind w:left="0" w:firstLine="0"/>
              <w:jc w:val="both"/>
              <w:rPr>
                <w:spacing w:val="-6"/>
                <w:sz w:val="20"/>
                <w:szCs w:val="20"/>
              </w:rPr>
            </w:pPr>
            <w:r w:rsidRPr="00357E6F">
              <w:rPr>
                <w:spacing w:val="-6"/>
                <w:sz w:val="20"/>
                <w:szCs w:val="20"/>
              </w:rPr>
              <w:t xml:space="preserve">применять на практике физическую подготовку </w:t>
            </w:r>
            <w:r w:rsidRPr="00357E6F">
              <w:rPr>
                <w:bCs/>
                <w:sz w:val="20"/>
                <w:szCs w:val="20"/>
              </w:rPr>
              <w:t>обучающихся</w:t>
            </w:r>
            <w:r w:rsidRPr="00357E6F">
              <w:rPr>
                <w:spacing w:val="-6"/>
                <w:sz w:val="20"/>
                <w:szCs w:val="20"/>
              </w:rPr>
              <w:t>;</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УК-3.3. Владеет: навыками: работы в команде, создания команды для выполнения практических задач; участия в разработке стратегии командной работы; эффективной коммуникации в процессе социального взаимодействия</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Владеть:</w:t>
            </w:r>
          </w:p>
          <w:p w:rsidR="00C65BB4" w:rsidRPr="00357E6F" w:rsidRDefault="00C65BB4" w:rsidP="00C65BB4">
            <w:pPr>
              <w:numPr>
                <w:ilvl w:val="0"/>
                <w:numId w:val="68"/>
              </w:numPr>
              <w:tabs>
                <w:tab w:val="clear" w:pos="1174"/>
                <w:tab w:val="left" w:pos="277"/>
                <w:tab w:val="left" w:pos="720"/>
                <w:tab w:val="left" w:pos="900"/>
              </w:tabs>
              <w:spacing w:before="0" w:beforeAutospacing="0" w:after="0" w:afterAutospacing="0"/>
              <w:ind w:left="0" w:firstLine="0"/>
              <w:jc w:val="both"/>
              <w:rPr>
                <w:bCs/>
                <w:sz w:val="20"/>
                <w:szCs w:val="20"/>
              </w:rPr>
            </w:pPr>
            <w:r w:rsidRPr="00357E6F">
              <w:rPr>
                <w:bCs/>
                <w:sz w:val="20"/>
                <w:szCs w:val="20"/>
              </w:rPr>
              <w:t>системой практических умений и навыков, обеспечивающих сохранение и укрепление здоровья, развитие и совершенствование психофизических способностей и качеств (с выполнением установленных нормативов по общей физической подготовке);</w:t>
            </w:r>
          </w:p>
          <w:p w:rsidR="00C65BB4" w:rsidRPr="00357E6F" w:rsidRDefault="00C65BB4" w:rsidP="00C65BB4">
            <w:pPr>
              <w:numPr>
                <w:ilvl w:val="0"/>
                <w:numId w:val="66"/>
              </w:numPr>
              <w:tabs>
                <w:tab w:val="clear" w:pos="720"/>
                <w:tab w:val="left" w:pos="277"/>
                <w:tab w:val="left" w:pos="900"/>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57E6F">
              <w:rPr>
                <w:spacing w:val="-6"/>
                <w:sz w:val="20"/>
                <w:szCs w:val="20"/>
              </w:rPr>
              <w:t>методиками самостоятельных занятий и самоконтроля над состоянием своего организма</w:t>
            </w:r>
            <w:r w:rsidRPr="00357E6F">
              <w:rPr>
                <w:sz w:val="20"/>
                <w:szCs w:val="20"/>
              </w:rPr>
              <w:t>.</w:t>
            </w:r>
          </w:p>
        </w:tc>
      </w:tr>
      <w:tr w:rsidR="00C65BB4" w:rsidRPr="00357E6F" w:rsidTr="002837D4">
        <w:tc>
          <w:tcPr>
            <w:tcW w:w="2093" w:type="dxa"/>
            <w:vMerge w:val="restart"/>
          </w:tcPr>
          <w:p w:rsidR="00C65BB4" w:rsidRPr="00357E6F" w:rsidRDefault="00C65BB4" w:rsidP="002837D4">
            <w:pPr>
              <w:tabs>
                <w:tab w:val="left" w:pos="1080"/>
              </w:tabs>
              <w:spacing w:before="0" w:beforeAutospacing="0" w:after="0" w:afterAutospacing="0"/>
              <w:rPr>
                <w:b/>
                <w:sz w:val="20"/>
                <w:szCs w:val="20"/>
              </w:rPr>
            </w:pPr>
            <w:r w:rsidRPr="00357E6F">
              <w:rPr>
                <w:sz w:val="20"/>
                <w:szCs w:val="20"/>
              </w:rPr>
              <w:t xml:space="preserve">УК-7. Способен поддерживать должный уровень физической подготовленности для обеспечения полноценной социальной и </w:t>
            </w:r>
            <w:r w:rsidRPr="00357E6F">
              <w:rPr>
                <w:sz w:val="20"/>
                <w:szCs w:val="20"/>
              </w:rPr>
              <w:lastRenderedPageBreak/>
              <w:t>профессиональной деятельности</w:t>
            </w:r>
          </w:p>
        </w:tc>
        <w:tc>
          <w:tcPr>
            <w:tcW w:w="3402" w:type="dxa"/>
          </w:tcPr>
          <w:p w:rsidR="00C65BB4" w:rsidRPr="00357E6F" w:rsidRDefault="00C65BB4" w:rsidP="002837D4">
            <w:pPr>
              <w:spacing w:after="0"/>
              <w:rPr>
                <w:sz w:val="20"/>
                <w:szCs w:val="20"/>
              </w:rPr>
            </w:pPr>
            <w:r w:rsidRPr="00357E6F">
              <w:rPr>
                <w:sz w:val="20"/>
                <w:szCs w:val="20"/>
              </w:rPr>
              <w:lastRenderedPageBreak/>
              <w:t xml:space="preserve">УК-7.1. Знает: закономерности функционирования здорового организма; принципы распределения физических нагрузок; нормативы физической готовности по общей физической группе и с учетом индивидуальных условий физического развития человеческого </w:t>
            </w:r>
            <w:r w:rsidRPr="00357E6F">
              <w:rPr>
                <w:sz w:val="20"/>
                <w:szCs w:val="20"/>
              </w:rPr>
              <w:lastRenderedPageBreak/>
              <w:t>организма; способы пропаганды здорового образа жизни</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lastRenderedPageBreak/>
              <w:t>Знать:</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сущность физической культуры в общекультурной и профессиональной подготовке обучающихся;</w:t>
            </w:r>
          </w:p>
          <w:p w:rsidR="00C65BB4" w:rsidRPr="00357E6F" w:rsidRDefault="00C65BB4" w:rsidP="002837D4">
            <w:pPr>
              <w:numPr>
                <w:ilvl w:val="0"/>
                <w:numId w:val="64"/>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социально-биологические основы физической культуры и спорта;</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УК-7.2. Умеет: поддерживать должный уровень физической подготовленности; грамотно распределить нагрузки; выработать индивидуальную программу физической подготовки, учитывающую индивидуальные особенности развития организма</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Уметь:</w:t>
            </w:r>
          </w:p>
          <w:p w:rsidR="00C65BB4" w:rsidRPr="00357E6F" w:rsidRDefault="00C65BB4" w:rsidP="00C65BB4">
            <w:pPr>
              <w:numPr>
                <w:ilvl w:val="0"/>
                <w:numId w:val="63"/>
              </w:numPr>
              <w:tabs>
                <w:tab w:val="left" w:pos="277"/>
                <w:tab w:val="left" w:pos="900"/>
                <w:tab w:val="left" w:pos="1080"/>
              </w:tabs>
              <w:spacing w:before="0" w:beforeAutospacing="0" w:after="0" w:afterAutospacing="0"/>
              <w:ind w:left="0" w:firstLine="0"/>
              <w:jc w:val="both"/>
              <w:rPr>
                <w:bCs/>
                <w:sz w:val="20"/>
                <w:szCs w:val="20"/>
              </w:rPr>
            </w:pPr>
            <w:r w:rsidRPr="00357E6F">
              <w:rPr>
                <w:bCs/>
                <w:sz w:val="20"/>
                <w:szCs w:val="20"/>
              </w:rPr>
              <w:t>индивидуально выбирать вид спорта или систему физических упражнений для своего физического совершенствования;</w:t>
            </w:r>
          </w:p>
        </w:tc>
      </w:tr>
      <w:tr w:rsidR="00C65BB4" w:rsidRPr="00357E6F" w:rsidTr="002837D4">
        <w:tc>
          <w:tcPr>
            <w:tcW w:w="2093" w:type="dxa"/>
            <w:vMerge/>
          </w:tcPr>
          <w:p w:rsidR="00C65BB4" w:rsidRPr="00357E6F" w:rsidRDefault="00C65BB4" w:rsidP="002837D4">
            <w:pPr>
              <w:tabs>
                <w:tab w:val="left" w:pos="1080"/>
              </w:tabs>
              <w:spacing w:before="0" w:beforeAutospacing="0" w:after="0" w:afterAutospacing="0"/>
              <w:rPr>
                <w:b/>
                <w:sz w:val="20"/>
                <w:szCs w:val="20"/>
              </w:rPr>
            </w:pPr>
          </w:p>
        </w:tc>
        <w:tc>
          <w:tcPr>
            <w:tcW w:w="3402" w:type="dxa"/>
          </w:tcPr>
          <w:p w:rsidR="00C65BB4" w:rsidRPr="00357E6F" w:rsidRDefault="00C65BB4" w:rsidP="002837D4">
            <w:pPr>
              <w:spacing w:after="0"/>
              <w:rPr>
                <w:sz w:val="20"/>
                <w:szCs w:val="20"/>
              </w:rPr>
            </w:pPr>
            <w:r w:rsidRPr="00357E6F">
              <w:rPr>
                <w:sz w:val="20"/>
                <w:szCs w:val="20"/>
              </w:rPr>
              <w:t>УК-7.3. Владеет: методами поддержки должного уровня физической подготовленности; навыками обеспечения полноценной социальной и профессиональной деятельности; базовыми приемами пропаганды здорового образа жизни</w:t>
            </w:r>
          </w:p>
        </w:tc>
        <w:tc>
          <w:tcPr>
            <w:tcW w:w="4536" w:type="dxa"/>
          </w:tcPr>
          <w:p w:rsidR="00C65BB4" w:rsidRPr="00357E6F" w:rsidRDefault="00C65BB4" w:rsidP="002837D4">
            <w:pPr>
              <w:tabs>
                <w:tab w:val="left" w:pos="277"/>
                <w:tab w:val="left" w:pos="1080"/>
              </w:tabs>
              <w:spacing w:before="0" w:beforeAutospacing="0" w:after="0" w:afterAutospacing="0"/>
              <w:rPr>
                <w:b/>
                <w:sz w:val="20"/>
                <w:szCs w:val="20"/>
                <w:u w:val="single"/>
              </w:rPr>
            </w:pPr>
            <w:r w:rsidRPr="00357E6F">
              <w:rPr>
                <w:b/>
                <w:sz w:val="20"/>
                <w:szCs w:val="20"/>
                <w:u w:val="single"/>
              </w:rPr>
              <w:t>Владеть:</w:t>
            </w:r>
          </w:p>
          <w:p w:rsidR="00C65BB4" w:rsidRPr="00357E6F" w:rsidRDefault="00C65BB4" w:rsidP="00C65BB4">
            <w:pPr>
              <w:numPr>
                <w:ilvl w:val="0"/>
                <w:numId w:val="61"/>
              </w:numPr>
              <w:tabs>
                <w:tab w:val="left" w:pos="277"/>
                <w:tab w:val="left" w:pos="900"/>
              </w:tabs>
              <w:spacing w:before="0" w:beforeAutospacing="0" w:after="0" w:afterAutospacing="0"/>
              <w:ind w:left="0" w:firstLine="0"/>
              <w:jc w:val="both"/>
              <w:rPr>
                <w:bCs/>
                <w:sz w:val="20"/>
                <w:szCs w:val="20"/>
              </w:rPr>
            </w:pPr>
            <w:r w:rsidRPr="00357E6F">
              <w:rPr>
                <w:bCs/>
                <w:sz w:val="20"/>
                <w:szCs w:val="20"/>
              </w:rPr>
              <w:t>личным опытом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p>
        </w:tc>
      </w:tr>
    </w:tbl>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p>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«Физическая культура и спорт», являются необходимыми для последующего поэтапного формирования компетенций и изучения дисциплин.</w:t>
      </w:r>
    </w:p>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p>
    <w:p w:rsidR="00CE0D39" w:rsidRPr="00357E6F" w:rsidRDefault="00CE0D39" w:rsidP="00C65BB4">
      <w:pPr>
        <w:pStyle w:val="aff7"/>
        <w:tabs>
          <w:tab w:val="left" w:pos="672"/>
          <w:tab w:val="left" w:pos="900"/>
        </w:tabs>
        <w:suppressAutoHyphens/>
        <w:spacing w:after="0"/>
        <w:jc w:val="both"/>
        <w:rPr>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C65BB4" w:rsidRPr="00357E6F" w:rsidRDefault="00C65BB4" w:rsidP="00C65BB4">
      <w:pPr>
        <w:spacing w:before="0" w:beforeAutospacing="0" w:after="0" w:afterAutospacing="0"/>
        <w:ind w:firstLine="680"/>
        <w:rPr>
          <w:b/>
          <w:sz w:val="20"/>
          <w:szCs w:val="20"/>
        </w:rPr>
      </w:pPr>
    </w:p>
    <w:p w:rsidR="00C65BB4" w:rsidRPr="00357E6F" w:rsidRDefault="00C65BB4" w:rsidP="00C65BB4">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C65BB4" w:rsidRPr="00357E6F" w:rsidRDefault="00C65BB4" w:rsidP="00C65BB4">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C65BB4" w:rsidRPr="00357E6F" w:rsidTr="002837D4">
        <w:tc>
          <w:tcPr>
            <w:tcW w:w="720" w:type="dxa"/>
            <w:vMerge w:val="restart"/>
            <w:vAlign w:val="center"/>
          </w:tcPr>
          <w:p w:rsidR="00C65BB4" w:rsidRPr="00357E6F" w:rsidRDefault="00C65BB4" w:rsidP="002837D4">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C65BB4" w:rsidRPr="00357E6F" w:rsidRDefault="00C65BB4" w:rsidP="002837D4">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C65BB4" w:rsidRPr="00357E6F" w:rsidTr="002837D4">
        <w:tc>
          <w:tcPr>
            <w:tcW w:w="720" w:type="dxa"/>
            <w:vMerge/>
          </w:tcPr>
          <w:p w:rsidR="00C65BB4" w:rsidRPr="00357E6F" w:rsidRDefault="00C65BB4" w:rsidP="002837D4">
            <w:pPr>
              <w:tabs>
                <w:tab w:val="left" w:pos="900"/>
              </w:tabs>
              <w:spacing w:before="0" w:beforeAutospacing="0" w:after="0" w:afterAutospacing="0"/>
              <w:rPr>
                <w:b/>
                <w:sz w:val="20"/>
                <w:szCs w:val="20"/>
              </w:rPr>
            </w:pPr>
          </w:p>
        </w:tc>
        <w:tc>
          <w:tcPr>
            <w:tcW w:w="4537" w:type="dxa"/>
            <w:vMerge/>
          </w:tcPr>
          <w:p w:rsidR="00C65BB4" w:rsidRPr="00357E6F" w:rsidRDefault="00C65BB4" w:rsidP="002837D4">
            <w:pPr>
              <w:tabs>
                <w:tab w:val="left" w:pos="900"/>
              </w:tabs>
              <w:spacing w:before="0" w:beforeAutospacing="0" w:after="0" w:afterAutospacing="0"/>
              <w:rPr>
                <w:b/>
                <w:sz w:val="20"/>
                <w:szCs w:val="20"/>
              </w:rPr>
            </w:pPr>
          </w:p>
        </w:tc>
        <w:tc>
          <w:tcPr>
            <w:tcW w:w="1620" w:type="dxa"/>
            <w:gridSpan w:val="2"/>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Заочная</w:t>
            </w:r>
          </w:p>
        </w:tc>
      </w:tr>
      <w:tr w:rsidR="00C65BB4" w:rsidRPr="00357E6F" w:rsidTr="002837D4">
        <w:tc>
          <w:tcPr>
            <w:tcW w:w="720" w:type="dxa"/>
            <w:vMerge/>
          </w:tcPr>
          <w:p w:rsidR="00C65BB4" w:rsidRPr="00357E6F" w:rsidRDefault="00C65BB4" w:rsidP="002837D4">
            <w:pPr>
              <w:tabs>
                <w:tab w:val="left" w:pos="900"/>
              </w:tabs>
              <w:spacing w:before="0" w:beforeAutospacing="0" w:after="0" w:afterAutospacing="0"/>
              <w:rPr>
                <w:b/>
                <w:sz w:val="20"/>
                <w:szCs w:val="20"/>
              </w:rPr>
            </w:pPr>
          </w:p>
        </w:tc>
        <w:tc>
          <w:tcPr>
            <w:tcW w:w="4537" w:type="dxa"/>
            <w:vMerge/>
          </w:tcPr>
          <w:p w:rsidR="00C65BB4" w:rsidRPr="00357E6F" w:rsidRDefault="00C65BB4" w:rsidP="002837D4">
            <w:pPr>
              <w:tabs>
                <w:tab w:val="left" w:pos="900"/>
              </w:tabs>
              <w:spacing w:before="0" w:beforeAutospacing="0" w:after="0" w:afterAutospacing="0"/>
              <w:rPr>
                <w:b/>
                <w:sz w:val="20"/>
                <w:szCs w:val="20"/>
              </w:rPr>
            </w:pPr>
          </w:p>
        </w:tc>
        <w:tc>
          <w:tcPr>
            <w:tcW w:w="72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C65BB4" w:rsidRPr="00357E6F" w:rsidRDefault="00C65BB4" w:rsidP="002837D4">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C65BB4" w:rsidRPr="00357E6F" w:rsidRDefault="00C65BB4" w:rsidP="002837D4">
            <w:pPr>
              <w:tabs>
                <w:tab w:val="left" w:pos="900"/>
              </w:tabs>
              <w:spacing w:before="0" w:beforeAutospacing="0" w:after="0" w:afterAutospacing="0"/>
              <w:jc w:val="center"/>
              <w:rPr>
                <w:b/>
                <w:sz w:val="20"/>
                <w:szCs w:val="20"/>
              </w:rPr>
            </w:pPr>
            <w:r w:rsidRPr="00357E6F">
              <w:rPr>
                <w:b/>
                <w:sz w:val="20"/>
                <w:szCs w:val="20"/>
              </w:rPr>
              <w:t>в том числе</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b/>
                <w:sz w:val="20"/>
                <w:szCs w:val="20"/>
              </w:rPr>
            </w:pPr>
            <w:r w:rsidRPr="00357E6F">
              <w:rPr>
                <w:b/>
                <w:sz w:val="20"/>
                <w:szCs w:val="20"/>
              </w:rPr>
              <w:t>1</w:t>
            </w:r>
          </w:p>
        </w:tc>
        <w:tc>
          <w:tcPr>
            <w:tcW w:w="4537" w:type="dxa"/>
          </w:tcPr>
          <w:p w:rsidR="002837D4" w:rsidRPr="00357E6F" w:rsidRDefault="002837D4" w:rsidP="002837D4">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8,2</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8,2</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b/>
                <w:sz w:val="20"/>
                <w:szCs w:val="20"/>
              </w:rPr>
            </w:pPr>
            <w:r w:rsidRPr="00357E6F">
              <w:rPr>
                <w:b/>
                <w:sz w:val="20"/>
                <w:szCs w:val="20"/>
              </w:rPr>
              <w:t>6,2</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1.1</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r w:rsidRPr="00357E6F">
              <w:rPr>
                <w:sz w:val="20"/>
                <w:szCs w:val="20"/>
              </w:rPr>
              <w:t>2</w:t>
            </w:r>
          </w:p>
        </w:tc>
        <w:tc>
          <w:tcPr>
            <w:tcW w:w="900" w:type="dxa"/>
          </w:tcPr>
          <w:p w:rsidR="002837D4" w:rsidRPr="00357E6F" w:rsidRDefault="002837D4" w:rsidP="002837D4">
            <w:pPr>
              <w:pStyle w:val="afffd"/>
              <w:suppressAutoHyphens/>
              <w:snapToGrid w:val="0"/>
              <w:jc w:val="center"/>
              <w:rPr>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4</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4</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r w:rsidRPr="00357E6F">
              <w:rPr>
                <w:sz w:val="20"/>
                <w:szCs w:val="20"/>
              </w:rPr>
              <w:t>2</w:t>
            </w:r>
          </w:p>
        </w:tc>
        <w:tc>
          <w:tcPr>
            <w:tcW w:w="900" w:type="dxa"/>
          </w:tcPr>
          <w:p w:rsidR="002837D4" w:rsidRPr="00357E6F" w:rsidRDefault="002837D4" w:rsidP="002837D4">
            <w:pPr>
              <w:pStyle w:val="afffd"/>
              <w:suppressAutoHyphens/>
              <w:snapToGrid w:val="0"/>
              <w:jc w:val="center"/>
              <w:rPr>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1.2.1</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семинар-дискуссия, </w:t>
            </w:r>
          </w:p>
          <w:p w:rsidR="002837D4" w:rsidRPr="00357E6F" w:rsidRDefault="002837D4" w:rsidP="002837D4">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p>
        </w:tc>
        <w:tc>
          <w:tcPr>
            <w:tcW w:w="900"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0</w:t>
            </w:r>
          </w:p>
          <w:p w:rsidR="002837D4" w:rsidRPr="00357E6F" w:rsidRDefault="002837D4" w:rsidP="002837D4">
            <w:pPr>
              <w:tabs>
                <w:tab w:val="left" w:pos="900"/>
              </w:tabs>
              <w:spacing w:before="0" w:beforeAutospacing="0" w:after="0" w:afterAutospacing="0"/>
              <w:jc w:val="center"/>
              <w:rPr>
                <w:b/>
                <w:sz w:val="20"/>
                <w:szCs w:val="20"/>
              </w:rPr>
            </w:pPr>
            <w:r w:rsidRPr="00357E6F">
              <w:rPr>
                <w:sz w:val="20"/>
                <w:szCs w:val="20"/>
              </w:rPr>
              <w:t>4</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p>
        </w:tc>
        <w:tc>
          <w:tcPr>
            <w:tcW w:w="933" w:type="dxa"/>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0</w:t>
            </w:r>
          </w:p>
          <w:p w:rsidR="002837D4" w:rsidRPr="00357E6F" w:rsidRDefault="002837D4" w:rsidP="002837D4">
            <w:pPr>
              <w:tabs>
                <w:tab w:val="left" w:pos="900"/>
              </w:tabs>
              <w:spacing w:before="0" w:beforeAutospacing="0" w:after="0" w:afterAutospacing="0"/>
              <w:jc w:val="center"/>
              <w:rPr>
                <w:b/>
                <w:sz w:val="20"/>
                <w:szCs w:val="20"/>
              </w:rPr>
            </w:pPr>
            <w:r w:rsidRPr="00357E6F">
              <w:rPr>
                <w:sz w:val="20"/>
                <w:szCs w:val="20"/>
              </w:rPr>
              <w:t>4</w:t>
            </w:r>
          </w:p>
        </w:tc>
        <w:tc>
          <w:tcPr>
            <w:tcW w:w="687" w:type="dxa"/>
          </w:tcPr>
          <w:p w:rsidR="002837D4" w:rsidRPr="00357E6F" w:rsidRDefault="002837D4" w:rsidP="002837D4">
            <w:pPr>
              <w:pStyle w:val="afffd"/>
              <w:suppressAutoHyphens/>
              <w:snapToGrid w:val="0"/>
              <w:jc w:val="center"/>
              <w:rPr>
                <w:sz w:val="20"/>
                <w:szCs w:val="20"/>
              </w:rPr>
            </w:pPr>
          </w:p>
          <w:p w:rsidR="002837D4" w:rsidRPr="00357E6F" w:rsidRDefault="002837D4" w:rsidP="002837D4">
            <w:pPr>
              <w:pStyle w:val="afffd"/>
              <w:suppressAutoHyphens/>
              <w:snapToGrid w:val="0"/>
              <w:rPr>
                <w:sz w:val="20"/>
                <w:szCs w:val="20"/>
              </w:rPr>
            </w:pPr>
          </w:p>
        </w:tc>
        <w:tc>
          <w:tcPr>
            <w:tcW w:w="900" w:type="dxa"/>
          </w:tcPr>
          <w:p w:rsidR="002837D4" w:rsidRPr="00357E6F" w:rsidRDefault="002837D4" w:rsidP="002837D4">
            <w:pPr>
              <w:pStyle w:val="afffd"/>
              <w:suppressAutoHyphens/>
              <w:snapToGrid w:val="0"/>
              <w:jc w:val="center"/>
              <w:rPr>
                <w:sz w:val="20"/>
                <w:szCs w:val="20"/>
              </w:rPr>
            </w:pPr>
            <w:r w:rsidRPr="00357E6F">
              <w:rPr>
                <w:sz w:val="20"/>
                <w:szCs w:val="20"/>
              </w:rPr>
              <w:t>0</w:t>
            </w:r>
          </w:p>
          <w:p w:rsidR="002837D4" w:rsidRPr="00357E6F" w:rsidRDefault="002837D4" w:rsidP="002837D4">
            <w:pPr>
              <w:pStyle w:val="afffd"/>
              <w:suppressAutoHyphens/>
              <w:snapToGrid w:val="0"/>
              <w:jc w:val="center"/>
              <w:rPr>
                <w:sz w:val="20"/>
                <w:szCs w:val="20"/>
              </w:rPr>
            </w:pPr>
            <w:r w:rsidRPr="00357E6F">
              <w:rPr>
                <w:sz w:val="20"/>
                <w:szCs w:val="20"/>
              </w:rPr>
              <w:t>2</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r w:rsidRPr="00357E6F">
              <w:rPr>
                <w:sz w:val="20"/>
                <w:szCs w:val="20"/>
              </w:rPr>
              <w:t>-</w:t>
            </w:r>
          </w:p>
        </w:tc>
        <w:tc>
          <w:tcPr>
            <w:tcW w:w="900" w:type="dxa"/>
          </w:tcPr>
          <w:p w:rsidR="002837D4" w:rsidRPr="00357E6F" w:rsidRDefault="002837D4" w:rsidP="002837D4">
            <w:pPr>
              <w:pStyle w:val="afffd"/>
              <w:suppressAutoHyphens/>
              <w:snapToGrid w:val="0"/>
              <w:jc w:val="center"/>
              <w:rPr>
                <w:sz w:val="20"/>
                <w:szCs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1.2.3</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Cs/>
                <w:sz w:val="20"/>
              </w:rPr>
              <w:t>-</w:t>
            </w:r>
          </w:p>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1.3</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837D4" w:rsidRPr="00357E6F" w:rsidRDefault="002837D4" w:rsidP="002837D4">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720" w:type="dxa"/>
          </w:tcPr>
          <w:p w:rsidR="002837D4" w:rsidRPr="00357E6F" w:rsidRDefault="002837D4" w:rsidP="002837D4">
            <w:pPr>
              <w:suppressAutoHyphens/>
              <w:snapToGrid w:val="0"/>
              <w:spacing w:before="0" w:beforeAutospacing="0" w:after="0" w:afterAutospacing="0"/>
              <w:jc w:val="center"/>
              <w:rPr>
                <w:sz w:val="20"/>
                <w:szCs w:val="20"/>
              </w:rPr>
            </w:pPr>
            <w:r w:rsidRPr="00357E6F">
              <w:rPr>
                <w:sz w:val="20"/>
                <w:szCs w:val="20"/>
              </w:rPr>
              <w:t>2,2</w:t>
            </w:r>
          </w:p>
        </w:tc>
        <w:tc>
          <w:tcPr>
            <w:tcW w:w="933"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2,2</w:t>
            </w: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1.3.1</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33"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1.3.2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0,2</w:t>
            </w:r>
          </w:p>
        </w:tc>
        <w:tc>
          <w:tcPr>
            <w:tcW w:w="72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c>
          <w:tcPr>
            <w:tcW w:w="933"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0,2</w:t>
            </w: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0,2</w:t>
            </w:r>
          </w:p>
        </w:tc>
      </w:tr>
      <w:tr w:rsidR="002837D4" w:rsidRPr="00357E6F" w:rsidTr="002837D4">
        <w:tc>
          <w:tcPr>
            <w:tcW w:w="720" w:type="dxa"/>
          </w:tcPr>
          <w:p w:rsidR="002837D4" w:rsidRPr="00357E6F" w:rsidRDefault="002837D4" w:rsidP="002837D4">
            <w:pPr>
              <w:suppressAutoHyphens/>
              <w:snapToGrid w:val="0"/>
              <w:spacing w:before="0" w:beforeAutospacing="0" w:after="0" w:afterAutospacing="0"/>
              <w:rPr>
                <w:sz w:val="20"/>
                <w:szCs w:val="20"/>
              </w:rPr>
            </w:pPr>
            <w:r w:rsidRPr="00357E6F">
              <w:rPr>
                <w:b/>
                <w:sz w:val="20"/>
                <w:szCs w:val="20"/>
              </w:rPr>
              <w:t>2</w:t>
            </w:r>
          </w:p>
        </w:tc>
        <w:tc>
          <w:tcPr>
            <w:tcW w:w="4537" w:type="dxa"/>
          </w:tcPr>
          <w:p w:rsidR="002837D4" w:rsidRPr="00357E6F" w:rsidRDefault="002837D4" w:rsidP="002837D4">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63,8</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63,8</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Cs/>
                <w:sz w:val="20"/>
              </w:rPr>
              <w:t>64</w:t>
            </w:r>
          </w:p>
        </w:tc>
        <w:tc>
          <w:tcPr>
            <w:tcW w:w="900"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p>
        </w:tc>
      </w:tr>
      <w:tr w:rsidR="002837D4" w:rsidRPr="00357E6F" w:rsidTr="002837D4">
        <w:tc>
          <w:tcPr>
            <w:tcW w:w="720" w:type="dxa"/>
          </w:tcPr>
          <w:p w:rsidR="002837D4" w:rsidRPr="00357E6F" w:rsidRDefault="002837D4" w:rsidP="002837D4">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2837D4" w:rsidRPr="00357E6F" w:rsidRDefault="002837D4" w:rsidP="002837D4">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837D4" w:rsidRPr="00357E6F" w:rsidRDefault="002837D4" w:rsidP="002837D4">
            <w:pPr>
              <w:tabs>
                <w:tab w:val="left" w:pos="900"/>
              </w:tabs>
              <w:spacing w:before="0" w:beforeAutospacing="0" w:after="0" w:afterAutospacing="0"/>
              <w:jc w:val="center"/>
              <w:rPr>
                <w:sz w:val="20"/>
                <w:szCs w:val="20"/>
              </w:rPr>
            </w:pPr>
          </w:p>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63,8</w:t>
            </w: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sz w:val="20"/>
                <w:szCs w:val="20"/>
              </w:rPr>
            </w:pPr>
          </w:p>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63,8</w:t>
            </w: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sz w:val="20"/>
                <w:szCs w:val="20"/>
              </w:rPr>
            </w:pPr>
          </w:p>
          <w:p w:rsidR="002837D4" w:rsidRPr="00357E6F" w:rsidRDefault="002837D4" w:rsidP="002837D4">
            <w:pPr>
              <w:pStyle w:val="afffd"/>
              <w:suppressAutoHyphens/>
              <w:snapToGrid w:val="0"/>
              <w:jc w:val="center"/>
              <w:rPr>
                <w:b/>
                <w:sz w:val="20"/>
                <w:szCs w:val="20"/>
              </w:rPr>
            </w:pPr>
            <w:r w:rsidRPr="00357E6F">
              <w:rPr>
                <w:sz w:val="20"/>
                <w:szCs w:val="20"/>
              </w:rPr>
              <w:t>64</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tcPr>
          <w:p w:rsidR="002837D4" w:rsidRPr="00357E6F" w:rsidRDefault="002837D4" w:rsidP="002837D4">
            <w:pPr>
              <w:suppressAutoHyphens/>
              <w:spacing w:before="0" w:beforeAutospacing="0" w:after="0" w:afterAutospacing="0"/>
              <w:rPr>
                <w:sz w:val="20"/>
                <w:szCs w:val="20"/>
              </w:rPr>
            </w:pPr>
            <w:r w:rsidRPr="00357E6F">
              <w:rPr>
                <w:sz w:val="20"/>
                <w:szCs w:val="20"/>
              </w:rPr>
              <w:t>2.2</w:t>
            </w:r>
          </w:p>
        </w:tc>
        <w:tc>
          <w:tcPr>
            <w:tcW w:w="4537" w:type="dxa"/>
          </w:tcPr>
          <w:p w:rsidR="002837D4" w:rsidRPr="00357E6F" w:rsidRDefault="002837D4" w:rsidP="002837D4">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00" w:type="dxa"/>
          </w:tcPr>
          <w:p w:rsidR="002837D4" w:rsidRPr="00357E6F" w:rsidRDefault="002837D4" w:rsidP="002837D4">
            <w:pPr>
              <w:tabs>
                <w:tab w:val="left" w:pos="900"/>
              </w:tabs>
              <w:spacing w:before="0" w:beforeAutospacing="0" w:after="0" w:afterAutospacing="0"/>
              <w:jc w:val="center"/>
              <w:rPr>
                <w:b/>
                <w:sz w:val="20"/>
                <w:szCs w:val="20"/>
              </w:rPr>
            </w:pPr>
          </w:p>
        </w:tc>
        <w:tc>
          <w:tcPr>
            <w:tcW w:w="720" w:type="dxa"/>
          </w:tcPr>
          <w:p w:rsidR="002837D4" w:rsidRPr="00357E6F" w:rsidRDefault="002837D4" w:rsidP="002837D4">
            <w:pPr>
              <w:tabs>
                <w:tab w:val="left" w:pos="900"/>
              </w:tabs>
              <w:spacing w:before="0" w:beforeAutospacing="0" w:after="0" w:afterAutospacing="0"/>
              <w:jc w:val="center"/>
              <w:rPr>
                <w:b/>
                <w:sz w:val="20"/>
                <w:szCs w:val="20"/>
              </w:rPr>
            </w:pPr>
          </w:p>
        </w:tc>
        <w:tc>
          <w:tcPr>
            <w:tcW w:w="933" w:type="dxa"/>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afffd"/>
              <w:suppressAutoHyphens/>
              <w:snapToGrid w:val="0"/>
              <w:jc w:val="center"/>
              <w:rPr>
                <w:b/>
                <w:sz w:val="20"/>
                <w:szCs w:val="20"/>
              </w:rPr>
            </w:pPr>
            <w:r w:rsidRPr="00357E6F">
              <w:rPr>
                <w:b/>
                <w:sz w:val="20"/>
                <w:szCs w:val="20"/>
              </w:rPr>
              <w:t>1,8</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vMerge w:val="restart"/>
          </w:tcPr>
          <w:p w:rsidR="002837D4" w:rsidRPr="00357E6F" w:rsidRDefault="002837D4" w:rsidP="002837D4">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2837D4" w:rsidRPr="00357E6F" w:rsidRDefault="002837D4" w:rsidP="002837D4">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837D4" w:rsidRPr="00357E6F" w:rsidRDefault="002837D4" w:rsidP="002837D4">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837D4" w:rsidRPr="00357E6F" w:rsidRDefault="002837D4" w:rsidP="002837D4">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72</w:t>
            </w:r>
          </w:p>
        </w:tc>
        <w:tc>
          <w:tcPr>
            <w:tcW w:w="900" w:type="dxa"/>
            <w:vAlign w:val="center"/>
          </w:tcPr>
          <w:p w:rsidR="002837D4" w:rsidRPr="00357E6F" w:rsidRDefault="002837D4" w:rsidP="002837D4">
            <w:pPr>
              <w:tabs>
                <w:tab w:val="left" w:pos="900"/>
              </w:tabs>
              <w:spacing w:before="0" w:beforeAutospacing="0" w:after="0" w:afterAutospacing="0"/>
              <w:jc w:val="center"/>
              <w:rPr>
                <w:b/>
                <w:sz w:val="20"/>
                <w:szCs w:val="20"/>
              </w:rPr>
            </w:pPr>
          </w:p>
        </w:tc>
        <w:tc>
          <w:tcPr>
            <w:tcW w:w="720" w:type="dxa"/>
            <w:vAlign w:val="center"/>
          </w:tcPr>
          <w:p w:rsidR="002837D4" w:rsidRPr="00357E6F" w:rsidRDefault="002837D4" w:rsidP="002837D4">
            <w:pPr>
              <w:tabs>
                <w:tab w:val="left" w:pos="900"/>
              </w:tabs>
              <w:spacing w:before="0" w:beforeAutospacing="0" w:after="0" w:afterAutospacing="0"/>
              <w:jc w:val="center"/>
              <w:rPr>
                <w:b/>
                <w:sz w:val="20"/>
                <w:szCs w:val="20"/>
              </w:rPr>
            </w:pPr>
            <w:r w:rsidRPr="00357E6F">
              <w:rPr>
                <w:b/>
                <w:sz w:val="20"/>
                <w:szCs w:val="20"/>
              </w:rPr>
              <w:t>72</w:t>
            </w:r>
          </w:p>
        </w:tc>
        <w:tc>
          <w:tcPr>
            <w:tcW w:w="933" w:type="dxa"/>
            <w:vAlign w:val="center"/>
          </w:tcPr>
          <w:p w:rsidR="002837D4" w:rsidRPr="00357E6F" w:rsidRDefault="002837D4" w:rsidP="002837D4">
            <w:pPr>
              <w:tabs>
                <w:tab w:val="left" w:pos="900"/>
              </w:tabs>
              <w:spacing w:before="0" w:beforeAutospacing="0" w:after="0" w:afterAutospacing="0"/>
              <w:jc w:val="center"/>
              <w:rPr>
                <w:b/>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Cs/>
                <w:sz w:val="20"/>
              </w:rPr>
              <w:t>72</w:t>
            </w:r>
          </w:p>
        </w:tc>
        <w:tc>
          <w:tcPr>
            <w:tcW w:w="900" w:type="dxa"/>
          </w:tcPr>
          <w:p w:rsidR="002837D4" w:rsidRPr="00357E6F" w:rsidRDefault="002837D4" w:rsidP="002837D4">
            <w:pPr>
              <w:pStyle w:val="afffd"/>
              <w:suppressAutoHyphens/>
              <w:snapToGrid w:val="0"/>
              <w:jc w:val="center"/>
              <w:rPr>
                <w:b/>
                <w:sz w:val="20"/>
                <w:szCs w:val="20"/>
              </w:rPr>
            </w:pPr>
          </w:p>
        </w:tc>
      </w:tr>
      <w:tr w:rsidR="002837D4" w:rsidRPr="00357E6F" w:rsidTr="002837D4">
        <w:tc>
          <w:tcPr>
            <w:tcW w:w="720" w:type="dxa"/>
            <w:vMerge/>
          </w:tcPr>
          <w:p w:rsidR="002837D4" w:rsidRPr="00357E6F" w:rsidRDefault="002837D4" w:rsidP="002837D4">
            <w:pPr>
              <w:suppressAutoHyphens/>
              <w:snapToGrid w:val="0"/>
              <w:spacing w:before="0" w:beforeAutospacing="0" w:after="0" w:afterAutospacing="0"/>
              <w:rPr>
                <w:b/>
                <w:sz w:val="20"/>
                <w:szCs w:val="20"/>
              </w:rPr>
            </w:pPr>
          </w:p>
        </w:tc>
        <w:tc>
          <w:tcPr>
            <w:tcW w:w="4537" w:type="dxa"/>
            <w:vMerge/>
          </w:tcPr>
          <w:p w:rsidR="002837D4" w:rsidRPr="00357E6F" w:rsidRDefault="002837D4" w:rsidP="002837D4">
            <w:pPr>
              <w:suppressAutoHyphens/>
              <w:snapToGrid w:val="0"/>
              <w:spacing w:before="0" w:beforeAutospacing="0" w:after="0" w:afterAutospacing="0"/>
              <w:rPr>
                <w:b/>
                <w:sz w:val="20"/>
                <w:szCs w:val="20"/>
              </w:rPr>
            </w:pPr>
          </w:p>
        </w:tc>
        <w:tc>
          <w:tcPr>
            <w:tcW w:w="720" w:type="dxa"/>
            <w:vAlign w:val="center"/>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00" w:type="dxa"/>
            <w:vAlign w:val="center"/>
          </w:tcPr>
          <w:p w:rsidR="002837D4" w:rsidRPr="00357E6F" w:rsidRDefault="002837D4" w:rsidP="002837D4">
            <w:pPr>
              <w:tabs>
                <w:tab w:val="left" w:pos="900"/>
              </w:tabs>
              <w:spacing w:before="0" w:beforeAutospacing="0" w:after="0" w:afterAutospacing="0"/>
              <w:jc w:val="center"/>
              <w:rPr>
                <w:sz w:val="20"/>
                <w:szCs w:val="20"/>
              </w:rPr>
            </w:pPr>
          </w:p>
        </w:tc>
        <w:tc>
          <w:tcPr>
            <w:tcW w:w="720" w:type="dxa"/>
            <w:vAlign w:val="center"/>
          </w:tcPr>
          <w:p w:rsidR="002837D4" w:rsidRPr="00357E6F" w:rsidRDefault="002837D4" w:rsidP="002837D4">
            <w:pPr>
              <w:tabs>
                <w:tab w:val="left" w:pos="900"/>
              </w:tabs>
              <w:spacing w:before="0" w:beforeAutospacing="0" w:after="0" w:afterAutospacing="0"/>
              <w:jc w:val="center"/>
              <w:rPr>
                <w:sz w:val="20"/>
                <w:szCs w:val="20"/>
              </w:rPr>
            </w:pPr>
            <w:r w:rsidRPr="00357E6F">
              <w:rPr>
                <w:sz w:val="20"/>
                <w:szCs w:val="20"/>
              </w:rPr>
              <w:t>2</w:t>
            </w:r>
          </w:p>
        </w:tc>
        <w:tc>
          <w:tcPr>
            <w:tcW w:w="933" w:type="dxa"/>
            <w:vAlign w:val="center"/>
          </w:tcPr>
          <w:p w:rsidR="002837D4" w:rsidRPr="00357E6F" w:rsidRDefault="002837D4" w:rsidP="002837D4">
            <w:pPr>
              <w:tabs>
                <w:tab w:val="left" w:pos="900"/>
              </w:tabs>
              <w:spacing w:before="0" w:beforeAutospacing="0" w:after="0" w:afterAutospacing="0"/>
              <w:jc w:val="center"/>
              <w:rPr>
                <w:sz w:val="20"/>
                <w:szCs w:val="20"/>
              </w:rPr>
            </w:pPr>
          </w:p>
        </w:tc>
        <w:tc>
          <w:tcPr>
            <w:tcW w:w="687" w:type="dxa"/>
          </w:tcPr>
          <w:p w:rsidR="002837D4" w:rsidRPr="00357E6F" w:rsidRDefault="002837D4" w:rsidP="002837D4">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2</w:t>
            </w:r>
          </w:p>
        </w:tc>
        <w:tc>
          <w:tcPr>
            <w:tcW w:w="900" w:type="dxa"/>
          </w:tcPr>
          <w:p w:rsidR="002837D4" w:rsidRPr="00357E6F" w:rsidRDefault="002837D4" w:rsidP="002837D4">
            <w:pPr>
              <w:pStyle w:val="afffd"/>
              <w:suppressAutoHyphens/>
              <w:snapToGrid w:val="0"/>
              <w:jc w:val="center"/>
              <w:rPr>
                <w:b/>
                <w:sz w:val="20"/>
                <w:szCs w:val="20"/>
              </w:rPr>
            </w:pPr>
          </w:p>
        </w:tc>
      </w:tr>
      <w:tr w:rsidR="00C65BB4" w:rsidRPr="00357E6F" w:rsidTr="002837D4">
        <w:tc>
          <w:tcPr>
            <w:tcW w:w="720" w:type="dxa"/>
            <w:vMerge/>
          </w:tcPr>
          <w:p w:rsidR="00C65BB4" w:rsidRPr="00357E6F" w:rsidRDefault="00C65BB4" w:rsidP="002837D4">
            <w:pPr>
              <w:suppressAutoHyphens/>
              <w:snapToGrid w:val="0"/>
              <w:spacing w:before="0" w:beforeAutospacing="0" w:after="0" w:afterAutospacing="0"/>
              <w:rPr>
                <w:b/>
                <w:sz w:val="20"/>
                <w:szCs w:val="20"/>
              </w:rPr>
            </w:pPr>
          </w:p>
        </w:tc>
        <w:tc>
          <w:tcPr>
            <w:tcW w:w="4537" w:type="dxa"/>
            <w:vMerge/>
          </w:tcPr>
          <w:p w:rsidR="00C65BB4" w:rsidRPr="00357E6F" w:rsidRDefault="00C65BB4" w:rsidP="002837D4">
            <w:pPr>
              <w:suppressAutoHyphens/>
              <w:snapToGrid w:val="0"/>
              <w:spacing w:before="0" w:beforeAutospacing="0" w:after="0" w:afterAutospacing="0"/>
              <w:rPr>
                <w:b/>
                <w:sz w:val="20"/>
                <w:szCs w:val="20"/>
              </w:rPr>
            </w:pPr>
          </w:p>
        </w:tc>
        <w:tc>
          <w:tcPr>
            <w:tcW w:w="4860" w:type="dxa"/>
            <w:gridSpan w:val="6"/>
            <w:vAlign w:val="center"/>
          </w:tcPr>
          <w:p w:rsidR="00C65BB4" w:rsidRPr="00357E6F" w:rsidRDefault="00C65BB4" w:rsidP="002837D4">
            <w:pPr>
              <w:tabs>
                <w:tab w:val="left" w:pos="900"/>
              </w:tabs>
              <w:spacing w:before="0" w:beforeAutospacing="0" w:after="0" w:afterAutospacing="0"/>
              <w:jc w:val="center"/>
              <w:rPr>
                <w:sz w:val="20"/>
                <w:szCs w:val="20"/>
              </w:rPr>
            </w:pPr>
            <w:r w:rsidRPr="00357E6F">
              <w:rPr>
                <w:sz w:val="20"/>
                <w:szCs w:val="20"/>
              </w:rPr>
              <w:t xml:space="preserve">Зачет </w:t>
            </w:r>
          </w:p>
        </w:tc>
      </w:tr>
    </w:tbl>
    <w:p w:rsidR="00C65BB4" w:rsidRPr="00357E6F" w:rsidRDefault="00C65BB4" w:rsidP="00C65BB4">
      <w:pPr>
        <w:spacing w:before="0" w:beforeAutospacing="0" w:after="0" w:afterAutospacing="0"/>
        <w:rPr>
          <w:rFonts w:eastAsia="Times New Roman"/>
          <w:sz w:val="22"/>
          <w:szCs w:val="22"/>
        </w:rPr>
      </w:pP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*____________</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C65BB4" w:rsidRPr="00357E6F" w:rsidRDefault="00C65BB4" w:rsidP="00C65BB4">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C65BB4" w:rsidRPr="00357E6F" w:rsidRDefault="00C65BB4" w:rsidP="00C65BB4">
      <w:pPr>
        <w:spacing w:before="0" w:beforeAutospacing="0" w:after="0" w:afterAutospacing="0"/>
        <w:rPr>
          <w:rFonts w:eastAsia="Times New Roman"/>
          <w:sz w:val="20"/>
          <w:szCs w:val="20"/>
        </w:rPr>
      </w:pPr>
      <w:r w:rsidRPr="00357E6F">
        <w:rPr>
          <w:rFonts w:eastAsia="Times New Roman"/>
          <w:sz w:val="20"/>
          <w:szCs w:val="20"/>
        </w:rPr>
        <w:t>Дневник по физической культуре и спорту - практическое занятие - заполнение дневника по физкультуре и спорту</w:t>
      </w:r>
    </w:p>
    <w:p w:rsidR="00C65BB4" w:rsidRPr="00357E6F" w:rsidRDefault="00C65BB4" w:rsidP="00C65BB4">
      <w:pPr>
        <w:spacing w:before="0" w:beforeAutospacing="0" w:after="0" w:afterAutospacing="0"/>
        <w:jc w:val="both"/>
        <w:rPr>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дневника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дневника по физкультуре и спорту</w:t>
      </w:r>
    </w:p>
    <w:p w:rsidR="00C65BB4" w:rsidRPr="00357E6F" w:rsidRDefault="00C65BB4" w:rsidP="00C65BB4">
      <w:pPr>
        <w:tabs>
          <w:tab w:val="left" w:pos="1100"/>
        </w:tabs>
        <w:spacing w:before="0" w:beforeAutospacing="0" w:after="0" w:afterAutospacing="0"/>
        <w:jc w:val="both"/>
        <w:rPr>
          <w:sz w:val="20"/>
          <w:szCs w:val="20"/>
        </w:rPr>
      </w:pPr>
    </w:p>
    <w:p w:rsidR="00C65BB4" w:rsidRPr="00357E6F" w:rsidRDefault="00C65BB4" w:rsidP="00C65BB4">
      <w:pPr>
        <w:pStyle w:val="1c"/>
        <w:tabs>
          <w:tab w:val="right" w:leader="dot" w:pos="9600"/>
        </w:tabs>
        <w:spacing w:before="0" w:beforeAutospacing="0" w:after="0" w:afterAutospacing="0"/>
        <w:ind w:left="0" w:firstLine="709"/>
        <w:jc w:val="both"/>
        <w:rPr>
          <w:b/>
          <w:sz w:val="20"/>
        </w:rPr>
      </w:pPr>
      <w:r w:rsidRPr="00357E6F">
        <w:rPr>
          <w:b/>
          <w:sz w:val="20"/>
        </w:rPr>
        <w:t>5. Содержание дисциплины</w:t>
      </w:r>
    </w:p>
    <w:p w:rsidR="00C65BB4" w:rsidRPr="00357E6F" w:rsidRDefault="00C65BB4" w:rsidP="00C65BB4">
      <w:pPr>
        <w:spacing w:before="0" w:beforeAutospacing="0" w:after="0" w:afterAutospacing="0"/>
        <w:ind w:firstLine="709"/>
        <w:jc w:val="both"/>
        <w:rPr>
          <w:b/>
          <w:sz w:val="20"/>
          <w:szCs w:val="20"/>
        </w:rPr>
      </w:pPr>
      <w:r w:rsidRPr="00357E6F">
        <w:rPr>
          <w:b/>
          <w:sz w:val="20"/>
          <w:szCs w:val="20"/>
        </w:rPr>
        <w:t>5.1. Содержание разделов и тем</w:t>
      </w:r>
    </w:p>
    <w:p w:rsidR="00C65BB4" w:rsidRPr="00357E6F" w:rsidRDefault="00C65BB4" w:rsidP="00C65BB4">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2578"/>
        <w:gridCol w:w="6535"/>
      </w:tblGrid>
      <w:tr w:rsidR="00C65BB4" w:rsidRPr="00357E6F" w:rsidTr="002837D4">
        <w:trPr>
          <w:tblHeader/>
        </w:trPr>
        <w:tc>
          <w:tcPr>
            <w:tcW w:w="267" w:type="pct"/>
            <w:vAlign w:val="center"/>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 п/п</w:t>
            </w:r>
          </w:p>
        </w:tc>
        <w:tc>
          <w:tcPr>
            <w:tcW w:w="1339" w:type="pct"/>
            <w:vAlign w:val="center"/>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395" w:type="pct"/>
            <w:vAlign w:val="center"/>
          </w:tcPr>
          <w:p w:rsidR="00C65BB4" w:rsidRPr="00357E6F" w:rsidRDefault="00C65BB4" w:rsidP="002837D4">
            <w:pPr>
              <w:suppressAutoHyphens/>
              <w:spacing w:before="0" w:beforeAutospacing="0" w:after="0" w:afterAutospacing="0"/>
              <w:jc w:val="center"/>
              <w:rPr>
                <w:bCs/>
                <w:sz w:val="20"/>
                <w:szCs w:val="20"/>
              </w:rPr>
            </w:pPr>
            <w:r w:rsidRPr="00357E6F">
              <w:rPr>
                <w:bCs/>
                <w:sz w:val="20"/>
                <w:szCs w:val="20"/>
              </w:rPr>
              <w:t>Содержание раздела дисциплины</w:t>
            </w:r>
          </w:p>
        </w:tc>
      </w:tr>
      <w:tr w:rsidR="00C65BB4" w:rsidRPr="00357E6F" w:rsidTr="002837D4">
        <w:tc>
          <w:tcPr>
            <w:tcW w:w="267" w:type="pct"/>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1</w:t>
            </w:r>
          </w:p>
        </w:tc>
        <w:tc>
          <w:tcPr>
            <w:tcW w:w="1339" w:type="pct"/>
          </w:tcPr>
          <w:p w:rsidR="00C65BB4" w:rsidRPr="00357E6F" w:rsidRDefault="00C65BB4" w:rsidP="002837D4">
            <w:pPr>
              <w:suppressAutoHyphens/>
              <w:spacing w:before="0" w:beforeAutospacing="0" w:after="0" w:afterAutospacing="0"/>
              <w:jc w:val="center"/>
              <w:rPr>
                <w:sz w:val="20"/>
                <w:szCs w:val="20"/>
              </w:rPr>
            </w:pPr>
            <w:r w:rsidRPr="00357E6F">
              <w:rPr>
                <w:bCs/>
                <w:sz w:val="20"/>
                <w:szCs w:val="20"/>
              </w:rPr>
              <w:t xml:space="preserve">Основы физической культуры студента </w:t>
            </w:r>
          </w:p>
          <w:p w:rsidR="00C65BB4" w:rsidRPr="00357E6F" w:rsidRDefault="00C65BB4" w:rsidP="002837D4">
            <w:pPr>
              <w:spacing w:before="0" w:beforeAutospacing="0" w:after="0" w:afterAutospacing="0"/>
              <w:jc w:val="center"/>
              <w:rPr>
                <w:sz w:val="20"/>
                <w:szCs w:val="20"/>
              </w:rPr>
            </w:pPr>
          </w:p>
        </w:tc>
        <w:tc>
          <w:tcPr>
            <w:tcW w:w="3395" w:type="pct"/>
          </w:tcPr>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Физическая культура в общекультурной и профессиональной подготовке студентов</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Физическая культура и спорт как социальные феномены. Физическая культура – часть общечеловеческой культуры. Спорт – явление культурной жизни. Компоненты физической культуры.</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Физическая культура в структуре профессионального образования. Физическая культура студента. Организационно-правовые основы физической культуры и спорта.</w:t>
            </w:r>
          </w:p>
          <w:p w:rsidR="00C65BB4" w:rsidRPr="00357E6F" w:rsidRDefault="00C65BB4" w:rsidP="002837D4">
            <w:pPr>
              <w:widowControl w:val="0"/>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Социально-биологические основы физической культуры</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 xml:space="preserve">Организм как единая саморазвивающаяся и саморегулирующаяся биологическая система. Воздействие внешней среды на организм человека. </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Взаимосвязь физической и умственной деятельности человека. Утомление при физической и умственной работе. Восстановление. Средства физической культуры в совершенствовании организма, обеспечении его устойчивости в физической и умственной деятельности.</w:t>
            </w:r>
          </w:p>
          <w:p w:rsidR="00C65BB4" w:rsidRPr="00357E6F" w:rsidRDefault="00C65BB4" w:rsidP="002837D4">
            <w:pPr>
              <w:widowControl w:val="0"/>
              <w:autoSpaceDE w:val="0"/>
              <w:autoSpaceDN w:val="0"/>
              <w:adjustRightInd w:val="0"/>
              <w:spacing w:before="0" w:beforeAutospacing="0" w:after="0" w:afterAutospacing="0"/>
              <w:jc w:val="both"/>
              <w:rPr>
                <w:rFonts w:eastAsia="SimSun"/>
                <w:sz w:val="20"/>
                <w:szCs w:val="20"/>
                <w:lang w:eastAsia="zh-CN"/>
              </w:rPr>
            </w:pPr>
            <w:r w:rsidRPr="00357E6F">
              <w:rPr>
                <w:rFonts w:eastAsia="SimSun"/>
                <w:b/>
                <w:i/>
                <w:sz w:val="20"/>
                <w:szCs w:val="20"/>
                <w:lang w:eastAsia="zh-CN"/>
              </w:rPr>
              <w:t>Основы здорового образа жизни студента</w:t>
            </w:r>
            <w:r w:rsidRPr="00357E6F">
              <w:rPr>
                <w:rFonts w:eastAsia="SimSun"/>
                <w:sz w:val="20"/>
                <w:szCs w:val="20"/>
                <w:lang w:eastAsia="zh-CN"/>
              </w:rPr>
              <w:t xml:space="preserve">, </w:t>
            </w:r>
            <w:r w:rsidRPr="00357E6F">
              <w:rPr>
                <w:rFonts w:eastAsia="SimSun"/>
                <w:b/>
                <w:i/>
                <w:sz w:val="20"/>
                <w:szCs w:val="20"/>
                <w:lang w:eastAsia="zh-CN"/>
              </w:rPr>
              <w:t>физическая культура в обеспечении здоровья</w:t>
            </w:r>
          </w:p>
          <w:p w:rsidR="00C65BB4" w:rsidRPr="00357E6F" w:rsidRDefault="00C65BB4" w:rsidP="002837D4">
            <w:pPr>
              <w:widowControl w:val="0"/>
              <w:suppressAutoHyphens/>
              <w:autoSpaceDE w:val="0"/>
              <w:autoSpaceDN w:val="0"/>
              <w:adjustRightInd w:val="0"/>
              <w:spacing w:before="0" w:beforeAutospacing="0" w:after="0" w:afterAutospacing="0"/>
              <w:jc w:val="both"/>
              <w:rPr>
                <w:rFonts w:eastAsia="SimSun"/>
                <w:sz w:val="20"/>
                <w:szCs w:val="20"/>
                <w:lang w:eastAsia="zh-CN"/>
              </w:rPr>
            </w:pPr>
            <w:r w:rsidRPr="00357E6F">
              <w:rPr>
                <w:rFonts w:eastAsia="SimSun"/>
                <w:bCs/>
                <w:sz w:val="20"/>
                <w:szCs w:val="20"/>
                <w:lang w:eastAsia="zh-CN"/>
              </w:rPr>
              <w:t xml:space="preserve">Понятие «здоровье», его содержание и критерии. Факторы, влияющие на здоровье. </w:t>
            </w:r>
            <w:r w:rsidRPr="00357E6F">
              <w:rPr>
                <w:rFonts w:eastAsia="SimSun"/>
                <w:sz w:val="20"/>
                <w:szCs w:val="20"/>
                <w:lang w:eastAsia="zh-CN"/>
              </w:rPr>
              <w:t>Содержательные характеристики составляющих здорового образа жизни.</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Средства физической культуры в регулировании работоспособности</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sz w:val="20"/>
                <w:szCs w:val="20"/>
                <w:lang w:eastAsia="zh-CN"/>
              </w:rPr>
              <w:t xml:space="preserve">Влияние на работоспособность студентов периодичности ритмических процессов в организме. Общие закономерности изменения работоспособности студентов в процессе обучения. </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Методико-педагогические основы физической подготовки</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 xml:space="preserve"> Принципы физического воспитания. Средства и методы физического воспитания. Основы совершенствования физических качеств.</w:t>
            </w:r>
          </w:p>
          <w:p w:rsidR="00C65BB4" w:rsidRPr="00357E6F" w:rsidRDefault="00C65BB4" w:rsidP="002837D4">
            <w:pPr>
              <w:autoSpaceDE w:val="0"/>
              <w:autoSpaceDN w:val="0"/>
              <w:adjustRightInd w:val="0"/>
              <w:spacing w:before="0" w:beforeAutospacing="0" w:after="0" w:afterAutospacing="0"/>
              <w:jc w:val="both"/>
              <w:rPr>
                <w:rFonts w:eastAsia="SimSun"/>
                <w:b/>
                <w:i/>
                <w:sz w:val="20"/>
                <w:szCs w:val="20"/>
                <w:lang w:eastAsia="zh-CN"/>
              </w:rPr>
            </w:pPr>
            <w:r w:rsidRPr="00357E6F">
              <w:rPr>
                <w:rFonts w:eastAsia="SimSun"/>
                <w:b/>
                <w:i/>
                <w:sz w:val="20"/>
                <w:szCs w:val="20"/>
                <w:lang w:eastAsia="zh-CN"/>
              </w:rPr>
              <w:t>Основы методики самостоятельных занятий физическими упражнениями</w:t>
            </w:r>
          </w:p>
          <w:p w:rsidR="00C65BB4" w:rsidRPr="00357E6F" w:rsidRDefault="00C65BB4" w:rsidP="002837D4">
            <w:pPr>
              <w:autoSpaceDE w:val="0"/>
              <w:autoSpaceDN w:val="0"/>
              <w:adjustRightInd w:val="0"/>
              <w:spacing w:before="0" w:beforeAutospacing="0" w:after="0" w:afterAutospacing="0"/>
              <w:jc w:val="both"/>
              <w:rPr>
                <w:iCs/>
                <w:sz w:val="20"/>
                <w:szCs w:val="20"/>
              </w:rPr>
            </w:pPr>
            <w:r w:rsidRPr="00357E6F">
              <w:rPr>
                <w:rFonts w:eastAsia="SimSun"/>
                <w:sz w:val="20"/>
                <w:szCs w:val="20"/>
                <w:lang w:eastAsia="zh-CN"/>
              </w:rPr>
              <w:t>Мотивация и организация самостоятельных занятий физическими упражнениями различной направленности. Выбор направленности и формы самостоятельных занятий.</w:t>
            </w:r>
            <w:r w:rsidRPr="00357E6F">
              <w:rPr>
                <w:bCs/>
                <w:sz w:val="20"/>
                <w:szCs w:val="20"/>
              </w:rPr>
              <w:t xml:space="preserve"> Врачебный контроль </w:t>
            </w:r>
            <w:r w:rsidRPr="00357E6F">
              <w:rPr>
                <w:sz w:val="20"/>
                <w:szCs w:val="20"/>
                <w:shd w:val="clear" w:color="auto" w:fill="FFFFFF"/>
              </w:rPr>
              <w:t>занимающихся физической культурой и спортом в вузе и самостоятельно,</w:t>
            </w:r>
            <w:r w:rsidRPr="00357E6F">
              <w:rPr>
                <w:rFonts w:eastAsia="SimSun"/>
                <w:sz w:val="20"/>
                <w:szCs w:val="20"/>
                <w:lang w:eastAsia="zh-CN"/>
              </w:rPr>
              <w:t xml:space="preserve"> Выбор систем физических упражнений и видов спорта для самостоятельных тренировочных занятий</w:t>
            </w:r>
          </w:p>
        </w:tc>
      </w:tr>
      <w:tr w:rsidR="00C65BB4" w:rsidRPr="00357E6F" w:rsidTr="002837D4">
        <w:tc>
          <w:tcPr>
            <w:tcW w:w="267" w:type="pct"/>
          </w:tcPr>
          <w:p w:rsidR="00C65BB4" w:rsidRPr="00357E6F" w:rsidRDefault="00C65BB4" w:rsidP="002837D4">
            <w:pPr>
              <w:suppressAutoHyphens/>
              <w:spacing w:before="0" w:beforeAutospacing="0" w:after="0" w:afterAutospacing="0"/>
              <w:jc w:val="center"/>
              <w:rPr>
                <w:sz w:val="20"/>
                <w:szCs w:val="20"/>
              </w:rPr>
            </w:pPr>
            <w:r w:rsidRPr="00357E6F">
              <w:rPr>
                <w:sz w:val="20"/>
                <w:szCs w:val="20"/>
              </w:rPr>
              <w:t>2</w:t>
            </w:r>
          </w:p>
        </w:tc>
        <w:tc>
          <w:tcPr>
            <w:tcW w:w="1339" w:type="pct"/>
            <w:vAlign w:val="center"/>
          </w:tcPr>
          <w:p w:rsidR="00C65BB4" w:rsidRPr="00357E6F" w:rsidRDefault="00C65BB4" w:rsidP="002837D4">
            <w:pPr>
              <w:suppressAutoHyphens/>
              <w:spacing w:before="0" w:beforeAutospacing="0" w:after="0" w:afterAutospacing="0"/>
              <w:jc w:val="both"/>
              <w:rPr>
                <w:bCs/>
                <w:sz w:val="20"/>
                <w:szCs w:val="20"/>
              </w:rPr>
            </w:pPr>
            <w:r w:rsidRPr="00357E6F">
              <w:rPr>
                <w:bCs/>
                <w:sz w:val="20"/>
                <w:szCs w:val="20"/>
              </w:rPr>
              <w:t>Физическая культура в профессиональной деятельности бакалавра</w:t>
            </w:r>
          </w:p>
          <w:p w:rsidR="00C65BB4" w:rsidRPr="00357E6F" w:rsidRDefault="00C65BB4" w:rsidP="002837D4">
            <w:pPr>
              <w:spacing w:before="0" w:beforeAutospacing="0" w:after="0" w:afterAutospacing="0"/>
              <w:jc w:val="both"/>
              <w:rPr>
                <w:b/>
                <w:sz w:val="20"/>
                <w:szCs w:val="20"/>
              </w:rPr>
            </w:pPr>
          </w:p>
        </w:tc>
        <w:tc>
          <w:tcPr>
            <w:tcW w:w="3395" w:type="pct"/>
          </w:tcPr>
          <w:p w:rsidR="00C65BB4" w:rsidRPr="00357E6F" w:rsidRDefault="00C65BB4" w:rsidP="002837D4">
            <w:pPr>
              <w:spacing w:before="0" w:beforeAutospacing="0" w:after="0" w:afterAutospacing="0"/>
              <w:jc w:val="both"/>
              <w:rPr>
                <w:b/>
                <w:i/>
                <w:sz w:val="20"/>
                <w:szCs w:val="20"/>
              </w:rPr>
            </w:pPr>
            <w:r w:rsidRPr="00357E6F">
              <w:rPr>
                <w:bCs/>
                <w:iCs/>
                <w:sz w:val="20"/>
                <w:szCs w:val="20"/>
              </w:rPr>
              <w:t xml:space="preserve"> </w:t>
            </w:r>
            <w:r w:rsidRPr="00357E6F">
              <w:rPr>
                <w:rFonts w:eastAsia="SimSun"/>
                <w:b/>
                <w:i/>
                <w:sz w:val="20"/>
                <w:szCs w:val="20"/>
                <w:lang w:eastAsia="zh-CN"/>
              </w:rPr>
              <w:t>Индивидуальный выбор видов спорта и систем физических упражнений</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 xml:space="preserve">Общая характеристика спорта. Определение понятия «спорт». Единая спортивная классификация. Национальные виды спорта в спортивной классификации. Основные направления в развитии международного </w:t>
            </w:r>
            <w:r w:rsidRPr="00357E6F">
              <w:rPr>
                <w:rFonts w:eastAsia="SimSun"/>
                <w:sz w:val="20"/>
                <w:szCs w:val="20"/>
                <w:lang w:eastAsia="zh-CN"/>
              </w:rPr>
              <w:lastRenderedPageBreak/>
              <w:t>спортивного движения. Система спортивных соревнований. Закономерности спортивной тренировки. Периодизация и планирование подготовки спортсмена.</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Индивидуальный выбор видов спорта и систем физических упражнений. Мотивационные варианты и обоснование индивидуального выбора видов спорта и систем физических упражнений студентов. Психофизическая характеристика основных групп видов спорта и современных систем физических упражнений.</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b/>
                <w:i/>
                <w:sz w:val="20"/>
                <w:szCs w:val="20"/>
                <w:lang w:eastAsia="zh-CN"/>
              </w:rPr>
              <w:t>Самоконтроль и гигиена самостоятельных занятий физическими упражнениями</w:t>
            </w:r>
            <w:r w:rsidRPr="00357E6F">
              <w:rPr>
                <w:rFonts w:eastAsia="SimSun"/>
                <w:sz w:val="20"/>
                <w:szCs w:val="20"/>
                <w:lang w:eastAsia="zh-CN"/>
              </w:rPr>
              <w:t xml:space="preserve"> </w:t>
            </w:r>
          </w:p>
          <w:p w:rsidR="00C65BB4" w:rsidRPr="00357E6F" w:rsidRDefault="00C65BB4" w:rsidP="002837D4">
            <w:pPr>
              <w:autoSpaceDE w:val="0"/>
              <w:autoSpaceDN w:val="0"/>
              <w:adjustRightInd w:val="0"/>
              <w:spacing w:before="0" w:beforeAutospacing="0" w:after="0" w:afterAutospacing="0"/>
              <w:jc w:val="both"/>
              <w:rPr>
                <w:rFonts w:eastAsia="SimSun"/>
                <w:sz w:val="20"/>
                <w:szCs w:val="20"/>
                <w:lang w:eastAsia="zh-CN"/>
              </w:rPr>
            </w:pPr>
            <w:r w:rsidRPr="00357E6F">
              <w:rPr>
                <w:rFonts w:eastAsia="SimSun"/>
                <w:sz w:val="20"/>
                <w:szCs w:val="20"/>
                <w:lang w:eastAsia="zh-CN"/>
              </w:rPr>
              <w:t>Самоконтроль, его основные методы, показатели и дневник самоконтроля. Самоконтроль за физическим развитием, функциональным состоянием и физической подготовленностью. Гигиена самостоятельных занятий физическими упражнениями.</w:t>
            </w:r>
          </w:p>
          <w:p w:rsidR="00C65BB4" w:rsidRPr="00357E6F" w:rsidRDefault="00C65BB4" w:rsidP="002837D4">
            <w:pPr>
              <w:autoSpaceDE w:val="0"/>
              <w:autoSpaceDN w:val="0"/>
              <w:adjustRightInd w:val="0"/>
              <w:spacing w:before="0" w:beforeAutospacing="0" w:after="0" w:afterAutospacing="0"/>
              <w:jc w:val="both"/>
              <w:rPr>
                <w:b/>
                <w:i/>
                <w:sz w:val="20"/>
                <w:szCs w:val="20"/>
              </w:rPr>
            </w:pPr>
            <w:r w:rsidRPr="00357E6F">
              <w:rPr>
                <w:b/>
                <w:i/>
                <w:sz w:val="20"/>
                <w:szCs w:val="20"/>
              </w:rPr>
              <w:t>Производственная физическая культура</w:t>
            </w:r>
          </w:p>
          <w:p w:rsidR="00C65BB4" w:rsidRPr="00357E6F" w:rsidRDefault="00C65BB4" w:rsidP="002837D4">
            <w:pPr>
              <w:autoSpaceDE w:val="0"/>
              <w:autoSpaceDN w:val="0"/>
              <w:adjustRightInd w:val="0"/>
              <w:spacing w:before="0" w:beforeAutospacing="0" w:after="0" w:afterAutospacing="0"/>
              <w:jc w:val="both"/>
              <w:rPr>
                <w:b/>
                <w:i/>
                <w:sz w:val="20"/>
                <w:szCs w:val="20"/>
              </w:rPr>
            </w:pPr>
            <w:r w:rsidRPr="00357E6F">
              <w:rPr>
                <w:sz w:val="20"/>
                <w:szCs w:val="20"/>
              </w:rPr>
              <w:t>Определение понятия производственной физической культуры, ее цели и задачи. Особенности выбора форм производственной физической культуры в рабочее и свободное время. Производственная физическая культура в рабочее время (производственная гимнастика).</w:t>
            </w:r>
            <w:r w:rsidRPr="00357E6F">
              <w:rPr>
                <w:b/>
                <w:i/>
                <w:sz w:val="20"/>
                <w:szCs w:val="20"/>
              </w:rPr>
              <w:t xml:space="preserve"> </w:t>
            </w:r>
            <w:r w:rsidRPr="00357E6F">
              <w:rPr>
                <w:sz w:val="20"/>
                <w:szCs w:val="20"/>
              </w:rPr>
              <w:t>Физическая культура во внерабочее время.</w:t>
            </w:r>
          </w:p>
          <w:p w:rsidR="00C65BB4" w:rsidRPr="00357E6F" w:rsidRDefault="00C65BB4" w:rsidP="002837D4">
            <w:pPr>
              <w:autoSpaceDE w:val="0"/>
              <w:autoSpaceDN w:val="0"/>
              <w:adjustRightInd w:val="0"/>
              <w:spacing w:before="0" w:beforeAutospacing="0" w:after="0" w:afterAutospacing="0"/>
              <w:jc w:val="both"/>
              <w:rPr>
                <w:iCs/>
                <w:sz w:val="20"/>
                <w:szCs w:val="20"/>
              </w:rPr>
            </w:pPr>
            <w:r w:rsidRPr="00357E6F">
              <w:rPr>
                <w:sz w:val="20"/>
                <w:szCs w:val="20"/>
              </w:rPr>
              <w:t xml:space="preserve">Физическая культура в профессиональной деятельности специалистов. Основные направления оптимизации трудовой профессиональной деятельности средствами физической культуры. Профессиональная деятельность как объект физической культуры. Изучение специальности для прикладных физкультурных целей. </w:t>
            </w:r>
            <w:proofErr w:type="spellStart"/>
            <w:r w:rsidRPr="00357E6F">
              <w:rPr>
                <w:sz w:val="20"/>
                <w:szCs w:val="20"/>
              </w:rPr>
              <w:t>Профессиограммы</w:t>
            </w:r>
            <w:proofErr w:type="spellEnd"/>
            <w:r w:rsidRPr="00357E6F">
              <w:rPr>
                <w:sz w:val="20"/>
                <w:szCs w:val="20"/>
              </w:rPr>
              <w:t>. Система оценки профессиональной психофизической готовности бакалавра и специалиста. Адаптация к труду. Профилактическое и оздоровительное противодействие негативному влиянию факторов производственной среды</w:t>
            </w:r>
          </w:p>
        </w:tc>
      </w:tr>
    </w:tbl>
    <w:p w:rsidR="00C65BB4" w:rsidRPr="00357E6F" w:rsidRDefault="00C65BB4" w:rsidP="00C65BB4">
      <w:pPr>
        <w:spacing w:before="0" w:beforeAutospacing="0" w:after="0" w:afterAutospacing="0"/>
        <w:ind w:firstLine="709"/>
        <w:jc w:val="both"/>
        <w:rPr>
          <w:b/>
          <w:sz w:val="20"/>
          <w:szCs w:val="20"/>
        </w:rPr>
      </w:pPr>
    </w:p>
    <w:p w:rsidR="00C65BB4" w:rsidRPr="00357E6F" w:rsidRDefault="00C65BB4" w:rsidP="00C65BB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C65BB4" w:rsidRPr="00357E6F" w:rsidRDefault="00C65BB4" w:rsidP="00C65BB4">
      <w:pPr>
        <w:spacing w:before="0" w:beforeAutospacing="0" w:after="0" w:afterAutospacing="0"/>
        <w:ind w:firstLine="709"/>
        <w:rPr>
          <w:b/>
          <w:sz w:val="20"/>
          <w:szCs w:val="20"/>
        </w:rPr>
      </w:pPr>
      <w:r w:rsidRPr="00357E6F">
        <w:rPr>
          <w:b/>
          <w:sz w:val="20"/>
          <w:szCs w:val="20"/>
        </w:rPr>
        <w:t>5.2.1 Темы лекций</w:t>
      </w:r>
    </w:p>
    <w:p w:rsidR="00C65BB4" w:rsidRPr="00357E6F" w:rsidRDefault="00C65BB4" w:rsidP="00C65BB4">
      <w:pPr>
        <w:spacing w:before="0" w:beforeAutospacing="0" w:after="0" w:afterAutospacing="0"/>
        <w:ind w:firstLine="709"/>
        <w:rPr>
          <w:b/>
          <w:iCs/>
          <w:sz w:val="20"/>
          <w:szCs w:val="20"/>
        </w:rPr>
      </w:pPr>
      <w:r w:rsidRPr="00357E6F">
        <w:rPr>
          <w:b/>
          <w:sz w:val="20"/>
          <w:szCs w:val="20"/>
        </w:rPr>
        <w:t xml:space="preserve">Раздел 1 </w:t>
      </w:r>
      <w:r w:rsidRPr="00357E6F">
        <w:rPr>
          <w:b/>
          <w:iCs/>
          <w:sz w:val="20"/>
          <w:szCs w:val="20"/>
        </w:rPr>
        <w:t>«</w:t>
      </w:r>
      <w:r w:rsidRPr="00357E6F">
        <w:rPr>
          <w:b/>
          <w:bCs/>
          <w:sz w:val="20"/>
          <w:szCs w:val="20"/>
        </w:rPr>
        <w:t>Основы физической культуры студента</w:t>
      </w:r>
      <w:r w:rsidRPr="00357E6F">
        <w:rPr>
          <w:b/>
          <w:iCs/>
          <w:sz w:val="20"/>
          <w:szCs w:val="20"/>
        </w:rPr>
        <w:t>»</w:t>
      </w:r>
    </w:p>
    <w:p w:rsidR="00C65BB4" w:rsidRPr="00357E6F" w:rsidRDefault="00C65BB4" w:rsidP="00C65BB4">
      <w:pPr>
        <w:spacing w:before="0" w:beforeAutospacing="0" w:after="0" w:afterAutospacing="0"/>
        <w:ind w:firstLine="709"/>
        <w:rPr>
          <w:rFonts w:eastAsia="SimSun"/>
          <w:sz w:val="20"/>
          <w:szCs w:val="20"/>
          <w:lang w:eastAsia="zh-CN"/>
        </w:rPr>
      </w:pPr>
      <w:r w:rsidRPr="00357E6F">
        <w:rPr>
          <w:sz w:val="20"/>
          <w:szCs w:val="20"/>
        </w:rPr>
        <w:t xml:space="preserve">1. </w:t>
      </w:r>
      <w:r w:rsidRPr="00357E6F">
        <w:rPr>
          <w:rFonts w:eastAsia="SimSun"/>
          <w:sz w:val="20"/>
          <w:szCs w:val="20"/>
          <w:lang w:eastAsia="zh-CN"/>
        </w:rPr>
        <w:t>Основы здорового образа жизни студента, физическая культура в обеспечении здоровья</w:t>
      </w:r>
    </w:p>
    <w:p w:rsidR="00C65BB4" w:rsidRPr="00357E6F" w:rsidRDefault="00C65BB4" w:rsidP="00C65BB4">
      <w:pPr>
        <w:suppressAutoHyphens/>
        <w:autoSpaceDE w:val="0"/>
        <w:autoSpaceDN w:val="0"/>
        <w:adjustRightInd w:val="0"/>
        <w:spacing w:before="0" w:beforeAutospacing="0" w:after="0" w:afterAutospacing="0"/>
        <w:ind w:firstLine="709"/>
        <w:jc w:val="both"/>
        <w:rPr>
          <w:bCs/>
          <w:iCs/>
          <w:sz w:val="20"/>
          <w:szCs w:val="20"/>
        </w:rPr>
      </w:pPr>
      <w:r w:rsidRPr="00357E6F">
        <w:rPr>
          <w:bCs/>
          <w:iCs/>
          <w:sz w:val="20"/>
          <w:szCs w:val="20"/>
        </w:rPr>
        <w:t>2. Основы методики самостоятельных занятий физическими упражнениями.</w:t>
      </w:r>
    </w:p>
    <w:p w:rsidR="00C65BB4" w:rsidRPr="00357E6F" w:rsidRDefault="00C65BB4" w:rsidP="00C65BB4">
      <w:pPr>
        <w:suppressAutoHyphens/>
        <w:autoSpaceDE w:val="0"/>
        <w:autoSpaceDN w:val="0"/>
        <w:adjustRightInd w:val="0"/>
        <w:spacing w:before="0" w:beforeAutospacing="0" w:after="0" w:afterAutospacing="0"/>
        <w:ind w:firstLine="709"/>
        <w:jc w:val="both"/>
        <w:rPr>
          <w:b/>
          <w:sz w:val="20"/>
          <w:szCs w:val="20"/>
        </w:rPr>
      </w:pPr>
    </w:p>
    <w:p w:rsidR="00C65BB4" w:rsidRPr="00357E6F" w:rsidRDefault="00C65BB4" w:rsidP="00C65BB4">
      <w:pPr>
        <w:suppressAutoHyphens/>
        <w:autoSpaceDE w:val="0"/>
        <w:autoSpaceDN w:val="0"/>
        <w:adjustRightInd w:val="0"/>
        <w:spacing w:before="0" w:beforeAutospacing="0" w:after="0" w:afterAutospacing="0"/>
        <w:ind w:firstLine="709"/>
        <w:jc w:val="both"/>
        <w:rPr>
          <w:b/>
          <w:bCs/>
          <w:sz w:val="20"/>
          <w:szCs w:val="20"/>
        </w:rPr>
      </w:pPr>
      <w:r w:rsidRPr="00357E6F">
        <w:rPr>
          <w:b/>
          <w:sz w:val="20"/>
          <w:szCs w:val="20"/>
        </w:rPr>
        <w:t xml:space="preserve">Раздел 2 </w:t>
      </w:r>
      <w:r w:rsidRPr="00357E6F">
        <w:rPr>
          <w:b/>
          <w:iCs/>
          <w:sz w:val="20"/>
          <w:szCs w:val="20"/>
        </w:rPr>
        <w:t>«</w:t>
      </w:r>
      <w:r w:rsidRPr="00357E6F">
        <w:rPr>
          <w:b/>
          <w:bCs/>
          <w:sz w:val="20"/>
          <w:szCs w:val="20"/>
        </w:rPr>
        <w:t>Физическая культура в профессиональной деятельности бакалавра</w:t>
      </w:r>
      <w:r w:rsidRPr="00357E6F">
        <w:rPr>
          <w:b/>
          <w:iCs/>
          <w:sz w:val="20"/>
          <w:szCs w:val="20"/>
        </w:rPr>
        <w:t>»</w:t>
      </w:r>
    </w:p>
    <w:p w:rsidR="00C65BB4" w:rsidRPr="00357E6F" w:rsidRDefault="00C65BB4" w:rsidP="00C65BB4">
      <w:pPr>
        <w:suppressAutoHyphens/>
        <w:autoSpaceDE w:val="0"/>
        <w:autoSpaceDN w:val="0"/>
        <w:adjustRightInd w:val="0"/>
        <w:spacing w:before="0" w:beforeAutospacing="0" w:after="0" w:afterAutospacing="0"/>
        <w:ind w:firstLine="709"/>
        <w:jc w:val="both"/>
        <w:rPr>
          <w:sz w:val="20"/>
          <w:szCs w:val="20"/>
        </w:rPr>
      </w:pPr>
      <w:r w:rsidRPr="00357E6F">
        <w:rPr>
          <w:sz w:val="20"/>
          <w:szCs w:val="20"/>
        </w:rPr>
        <w:t>1. Индивидуальный выбор видов спорта или систем физических упражнений.</w:t>
      </w:r>
    </w:p>
    <w:p w:rsidR="00C65BB4" w:rsidRPr="00357E6F" w:rsidRDefault="00C65BB4" w:rsidP="00C65BB4">
      <w:pPr>
        <w:suppressAutoHyphens/>
        <w:autoSpaceDE w:val="0"/>
        <w:autoSpaceDN w:val="0"/>
        <w:adjustRightInd w:val="0"/>
        <w:spacing w:before="0" w:beforeAutospacing="0" w:after="0" w:afterAutospacing="0"/>
        <w:ind w:firstLine="709"/>
        <w:jc w:val="both"/>
        <w:rPr>
          <w:sz w:val="20"/>
          <w:szCs w:val="20"/>
        </w:rPr>
      </w:pPr>
      <w:r w:rsidRPr="00357E6F">
        <w:rPr>
          <w:sz w:val="20"/>
          <w:szCs w:val="20"/>
        </w:rPr>
        <w:t>2. Самоконтроль занимающихся физическими упражнениями и спортом.</w:t>
      </w:r>
    </w:p>
    <w:p w:rsidR="00C65BB4" w:rsidRPr="00357E6F" w:rsidRDefault="00C65BB4" w:rsidP="00C65BB4">
      <w:pPr>
        <w:suppressAutoHyphens/>
        <w:autoSpaceDE w:val="0"/>
        <w:autoSpaceDN w:val="0"/>
        <w:adjustRightInd w:val="0"/>
        <w:spacing w:before="0" w:beforeAutospacing="0" w:after="0" w:afterAutospacing="0"/>
        <w:jc w:val="both"/>
        <w:rPr>
          <w:bCs/>
          <w:iCs/>
          <w:sz w:val="20"/>
          <w:szCs w:val="20"/>
        </w:rPr>
      </w:pPr>
    </w:p>
    <w:p w:rsidR="00C65BB4" w:rsidRPr="00357E6F" w:rsidRDefault="00C65BB4" w:rsidP="00C65BB4">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C65BB4" w:rsidRPr="00357E6F" w:rsidRDefault="00C65BB4" w:rsidP="00C65BB4">
      <w:pPr>
        <w:tabs>
          <w:tab w:val="left" w:pos="900"/>
        </w:tabs>
        <w:spacing w:before="0" w:beforeAutospacing="0" w:after="0" w:afterAutospacing="0"/>
        <w:ind w:firstLine="709"/>
        <w:jc w:val="both"/>
        <w:rPr>
          <w:b/>
          <w:sz w:val="20"/>
          <w:szCs w:val="20"/>
        </w:rPr>
      </w:pPr>
      <w:r w:rsidRPr="00357E6F">
        <w:rPr>
          <w:b/>
          <w:sz w:val="20"/>
          <w:szCs w:val="20"/>
        </w:rPr>
        <w:t xml:space="preserve">Раздел 1 </w:t>
      </w:r>
      <w:r w:rsidRPr="00357E6F">
        <w:rPr>
          <w:b/>
          <w:iCs/>
          <w:sz w:val="20"/>
          <w:szCs w:val="20"/>
        </w:rPr>
        <w:t>«</w:t>
      </w:r>
      <w:r w:rsidRPr="00357E6F">
        <w:rPr>
          <w:b/>
          <w:bCs/>
          <w:sz w:val="20"/>
          <w:szCs w:val="20"/>
        </w:rPr>
        <w:t>Основы физической культуры студента</w:t>
      </w:r>
      <w:r w:rsidRPr="00357E6F">
        <w:rPr>
          <w:b/>
          <w:iCs/>
          <w:sz w:val="20"/>
          <w:szCs w:val="20"/>
        </w:rPr>
        <w:t>»</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sz w:val="20"/>
          <w:szCs w:val="20"/>
        </w:rPr>
      </w:pPr>
      <w:r w:rsidRPr="00357E6F">
        <w:rPr>
          <w:bCs/>
          <w:sz w:val="20"/>
          <w:szCs w:val="20"/>
        </w:rPr>
        <w:t>Федеральный закон «О физической культуре и спорте в Российской Федерации».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Физическая культура личности.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Современное состояние физической культуры и спорта.</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Основные положения организации физического воспитания в  образовательной организации высшего образования.</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 xml:space="preserve">Воздействие природных и социально-экологических факторов на организм и жизнедеятельность человека. </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Здоровье человека как ценность и факторы, его определяющие.</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Психофизиологическая характеристика интеллектуальной деятельности и учебного труда студента.</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 xml:space="preserve">Принципы и методы физического воспитания. </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Общая физическая подготовка, ее цели и задачи.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Специальная физическая подготовка.</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Спортивная подготовка, ее цели и задачи.</w:t>
      </w:r>
    </w:p>
    <w:p w:rsidR="00C65BB4" w:rsidRPr="00357E6F" w:rsidRDefault="00C65BB4" w:rsidP="00C65BB4">
      <w:pPr>
        <w:numPr>
          <w:ilvl w:val="0"/>
          <w:numId w:val="69"/>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357E6F">
        <w:rPr>
          <w:bCs/>
          <w:sz w:val="20"/>
          <w:szCs w:val="20"/>
        </w:rPr>
        <w:t>Структура подготовленности спортсмена.</w:t>
      </w:r>
    </w:p>
    <w:p w:rsidR="00C65BB4" w:rsidRPr="00357E6F" w:rsidRDefault="00C65BB4" w:rsidP="00C65BB4">
      <w:pPr>
        <w:tabs>
          <w:tab w:val="left" w:pos="900"/>
        </w:tabs>
        <w:spacing w:before="0" w:beforeAutospacing="0" w:after="0" w:afterAutospacing="0"/>
        <w:ind w:firstLine="709"/>
        <w:jc w:val="both"/>
        <w:rPr>
          <w:b/>
          <w:sz w:val="20"/>
          <w:szCs w:val="20"/>
        </w:rPr>
      </w:pPr>
    </w:p>
    <w:p w:rsidR="00C65BB4" w:rsidRPr="00357E6F" w:rsidRDefault="00C65BB4" w:rsidP="00C65BB4">
      <w:pPr>
        <w:tabs>
          <w:tab w:val="left" w:pos="900"/>
        </w:tabs>
        <w:spacing w:before="0" w:beforeAutospacing="0" w:after="0" w:afterAutospacing="0"/>
        <w:ind w:firstLine="709"/>
        <w:jc w:val="both"/>
        <w:rPr>
          <w:b/>
          <w:sz w:val="20"/>
          <w:szCs w:val="20"/>
        </w:rPr>
      </w:pPr>
      <w:r w:rsidRPr="00357E6F">
        <w:rPr>
          <w:b/>
          <w:sz w:val="20"/>
          <w:szCs w:val="20"/>
        </w:rPr>
        <w:lastRenderedPageBreak/>
        <w:t xml:space="preserve">Раздел 2 </w:t>
      </w:r>
      <w:r w:rsidRPr="00357E6F">
        <w:rPr>
          <w:b/>
          <w:iCs/>
          <w:sz w:val="20"/>
          <w:szCs w:val="20"/>
        </w:rPr>
        <w:t>«</w:t>
      </w:r>
      <w:r w:rsidRPr="00357E6F">
        <w:rPr>
          <w:b/>
          <w:bCs/>
          <w:sz w:val="20"/>
          <w:szCs w:val="20"/>
        </w:rPr>
        <w:t>Физическая культура в профессиональной деятельности бакалавра</w:t>
      </w:r>
      <w:r w:rsidRPr="00357E6F">
        <w:rPr>
          <w:b/>
          <w:iCs/>
          <w:sz w:val="20"/>
          <w:szCs w:val="20"/>
        </w:rPr>
        <w:t>»</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sz w:val="20"/>
          <w:szCs w:val="20"/>
        </w:rPr>
      </w:pPr>
      <w:r w:rsidRPr="00357E6F">
        <w:rPr>
          <w:bCs/>
          <w:sz w:val="20"/>
          <w:szCs w:val="20"/>
        </w:rPr>
        <w:t>Учебно-тренировочное занятие как основная форма обучения физическим упражнениям.</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Мотивация и целенаправленность самостоятельных занятий.</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 xml:space="preserve">Массовый спорт и спорт высших достижений, их цели и задачи. </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Спортивная классификация.</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Коррекция содержания и методики занятий физическими упражнениями и спортом по результатам показателей контроля.</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Особенности организации и планирования спортивной подготовки в образовательной организации высшего образования.</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Диагностика и самодиагностика состояния организма при регулярных занятиях физическими упражнениями и спортом.</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rFonts w:eastAsia="SimSun"/>
          <w:sz w:val="20"/>
          <w:szCs w:val="20"/>
          <w:lang w:eastAsia="zh-CN"/>
        </w:rPr>
        <w:t>Гигиена самостоятельных занятий физическими упражнениями.</w:t>
      </w:r>
    </w:p>
    <w:p w:rsidR="00C65BB4" w:rsidRPr="00357E6F" w:rsidRDefault="00C65BB4" w:rsidP="00C65BB4">
      <w:pPr>
        <w:numPr>
          <w:ilvl w:val="0"/>
          <w:numId w:val="70"/>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357E6F">
        <w:rPr>
          <w:bCs/>
          <w:sz w:val="20"/>
          <w:szCs w:val="20"/>
        </w:rPr>
        <w:t>Профилактика профессиональных заболеваний и травматизма средствами физической культуры.</w:t>
      </w:r>
    </w:p>
    <w:p w:rsidR="00C65BB4" w:rsidRPr="00357E6F" w:rsidRDefault="00C65BB4" w:rsidP="00C65BB4">
      <w:pPr>
        <w:spacing w:before="0" w:beforeAutospacing="0" w:after="0" w:afterAutospacing="0"/>
        <w:ind w:firstLine="680"/>
        <w:rPr>
          <w:b/>
          <w:sz w:val="20"/>
          <w:szCs w:val="20"/>
        </w:rPr>
      </w:pPr>
    </w:p>
    <w:p w:rsidR="00C65BB4" w:rsidRPr="00357E6F" w:rsidRDefault="00C65BB4" w:rsidP="00C65BB4">
      <w:pPr>
        <w:spacing w:before="0" w:beforeAutospacing="0" w:after="0" w:afterAutospacing="0"/>
        <w:ind w:firstLine="680"/>
        <w:jc w:val="both"/>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1D7ED3">
        <w:rPr>
          <w:b/>
          <w:sz w:val="20"/>
          <w:szCs w:val="20"/>
        </w:rPr>
        <w:t xml:space="preserve"> очной и</w:t>
      </w:r>
      <w:r w:rsidRPr="00357E6F">
        <w:rPr>
          <w:b/>
          <w:sz w:val="20"/>
          <w:szCs w:val="20"/>
        </w:rPr>
        <w:t xml:space="preserve"> очно-заочной форме</w:t>
      </w:r>
    </w:p>
    <w:p w:rsidR="00C65BB4" w:rsidRPr="00357E6F" w:rsidRDefault="00C65BB4" w:rsidP="00C65BB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65BB4" w:rsidRPr="00357E6F" w:rsidTr="002837D4">
        <w:trPr>
          <w:trHeight w:val="190"/>
          <w:tblHeader/>
        </w:trPr>
        <w:tc>
          <w:tcPr>
            <w:tcW w:w="0" w:type="auto"/>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65BB4" w:rsidRPr="00357E6F" w:rsidTr="002837D4">
        <w:trPr>
          <w:trHeight w:val="577"/>
          <w:tblHeader/>
        </w:trPr>
        <w:tc>
          <w:tcPr>
            <w:tcW w:w="0" w:type="auto"/>
            <w:vMerge/>
          </w:tcPr>
          <w:p w:rsidR="00C65BB4" w:rsidRPr="00357E6F" w:rsidRDefault="00C65BB4" w:rsidP="002837D4">
            <w:pPr>
              <w:spacing w:before="0" w:beforeAutospacing="0" w:after="0" w:afterAutospacing="0"/>
              <w:jc w:val="center"/>
              <w:rPr>
                <w:rFonts w:eastAsia="Times New Roman"/>
                <w:sz w:val="20"/>
                <w:szCs w:val="20"/>
              </w:rPr>
            </w:pPr>
          </w:p>
        </w:tc>
        <w:tc>
          <w:tcPr>
            <w:tcW w:w="3177"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rPr>
          <w:trHeight w:val="171"/>
          <w:tblHeader/>
        </w:trPr>
        <w:tc>
          <w:tcPr>
            <w:tcW w:w="0" w:type="auto"/>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C65BB4" w:rsidRPr="00357E6F" w:rsidRDefault="00C65BB4" w:rsidP="002837D4">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w:t>
            </w:r>
          </w:p>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rPr>
          <w:trHeight w:val="337"/>
        </w:trPr>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C65BB4" w:rsidRPr="00357E6F" w:rsidRDefault="00C65BB4" w:rsidP="002837D4">
            <w:pPr>
              <w:spacing w:before="0" w:beforeAutospacing="0" w:after="0" w:afterAutospacing="0"/>
              <w:rPr>
                <w:rFonts w:eastAsia="Times New Roman"/>
                <w:b/>
                <w:sz w:val="20"/>
                <w:szCs w:val="20"/>
              </w:rPr>
            </w:pP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C65BB4" w:rsidRPr="00357E6F" w:rsidTr="002837D4">
        <w:trPr>
          <w:trHeight w:val="160"/>
        </w:trPr>
        <w:tc>
          <w:tcPr>
            <w:tcW w:w="0" w:type="auto"/>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C65BB4" w:rsidRPr="00357E6F" w:rsidRDefault="00C65BB4" w:rsidP="00C65BB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1D7ED3">
        <w:rPr>
          <w:i/>
          <w:sz w:val="20"/>
          <w:szCs w:val="20"/>
        </w:rPr>
        <w:t xml:space="preserve"> очной и</w:t>
      </w:r>
      <w:r w:rsidRPr="00357E6F">
        <w:rPr>
          <w:i/>
          <w:sz w:val="20"/>
          <w:szCs w:val="20"/>
        </w:rPr>
        <w:t xml:space="preserve"> очно-заочной форме – 51 %</w:t>
      </w:r>
    </w:p>
    <w:p w:rsidR="00C65BB4" w:rsidRPr="00357E6F" w:rsidRDefault="00C65BB4" w:rsidP="00C65BB4">
      <w:pPr>
        <w:spacing w:before="0" w:beforeAutospacing="0" w:after="0" w:afterAutospacing="0"/>
        <w:rPr>
          <w:b/>
          <w:sz w:val="20"/>
          <w:szCs w:val="20"/>
        </w:rPr>
      </w:pPr>
    </w:p>
    <w:p w:rsidR="00C65BB4" w:rsidRPr="00357E6F" w:rsidRDefault="00C65BB4" w:rsidP="00C65BB4">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65BB4" w:rsidRPr="00357E6F" w:rsidRDefault="00C65BB4" w:rsidP="00C65BB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65BB4" w:rsidRPr="00357E6F" w:rsidTr="002837D4">
        <w:trPr>
          <w:trHeight w:val="190"/>
          <w:tblHeader/>
        </w:trPr>
        <w:tc>
          <w:tcPr>
            <w:tcW w:w="0" w:type="auto"/>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C65BB4" w:rsidRPr="00357E6F" w:rsidTr="002837D4">
        <w:trPr>
          <w:trHeight w:val="577"/>
          <w:tblHeader/>
        </w:trPr>
        <w:tc>
          <w:tcPr>
            <w:tcW w:w="0" w:type="auto"/>
            <w:vMerge/>
          </w:tcPr>
          <w:p w:rsidR="00C65BB4" w:rsidRPr="00357E6F" w:rsidRDefault="00C65BB4" w:rsidP="002837D4">
            <w:pPr>
              <w:spacing w:before="0" w:beforeAutospacing="0" w:after="0" w:afterAutospacing="0"/>
              <w:jc w:val="center"/>
              <w:rPr>
                <w:rFonts w:eastAsia="Times New Roman"/>
                <w:sz w:val="20"/>
                <w:szCs w:val="20"/>
              </w:rPr>
            </w:pPr>
          </w:p>
        </w:tc>
        <w:tc>
          <w:tcPr>
            <w:tcW w:w="3177"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rPr>
          <w:trHeight w:val="171"/>
          <w:tblHeader/>
        </w:trPr>
        <w:tc>
          <w:tcPr>
            <w:tcW w:w="0" w:type="auto"/>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C65BB4" w:rsidRPr="00357E6F" w:rsidRDefault="00C65BB4" w:rsidP="002837D4">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w:t>
            </w:r>
          </w:p>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rPr>
          <w:trHeight w:val="337"/>
        </w:trPr>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C65BB4" w:rsidRPr="00357E6F" w:rsidRDefault="00C65BB4" w:rsidP="002837D4">
            <w:pPr>
              <w:spacing w:before="0" w:beforeAutospacing="0" w:after="0" w:afterAutospacing="0"/>
              <w:rPr>
                <w:rFonts w:eastAsia="Times New Roman"/>
                <w:b/>
                <w:sz w:val="20"/>
                <w:szCs w:val="20"/>
              </w:rPr>
            </w:pP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sz w:val="20"/>
                <w:szCs w:val="20"/>
              </w:rPr>
            </w:pPr>
          </w:p>
        </w:tc>
      </w:tr>
      <w:tr w:rsidR="00C65BB4" w:rsidRPr="00357E6F" w:rsidTr="002837D4">
        <w:tc>
          <w:tcPr>
            <w:tcW w:w="0" w:type="auto"/>
          </w:tcPr>
          <w:p w:rsidR="00C65BB4" w:rsidRPr="00357E6F" w:rsidRDefault="00C65BB4" w:rsidP="002837D4">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C65BB4" w:rsidRPr="00357E6F" w:rsidTr="002837D4">
        <w:trPr>
          <w:trHeight w:val="160"/>
        </w:trPr>
        <w:tc>
          <w:tcPr>
            <w:tcW w:w="0" w:type="auto"/>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C65BB4" w:rsidRPr="00357E6F" w:rsidRDefault="00C65BB4" w:rsidP="002837D4">
            <w:pPr>
              <w:spacing w:before="0" w:beforeAutospacing="0" w:after="0" w:afterAutospacing="0"/>
              <w:jc w:val="center"/>
              <w:rPr>
                <w:rFonts w:eastAsia="Times New Roman"/>
                <w:sz w:val="20"/>
                <w:szCs w:val="20"/>
              </w:rPr>
            </w:pPr>
            <w:r w:rsidRPr="00357E6F">
              <w:rPr>
                <w:rFonts w:eastAsia="Times New Roman"/>
                <w:sz w:val="20"/>
                <w:szCs w:val="20"/>
              </w:rPr>
              <w:t>2</w:t>
            </w:r>
          </w:p>
        </w:tc>
        <w:tc>
          <w:tcPr>
            <w:tcW w:w="2091" w:type="dxa"/>
            <w:vAlign w:val="center"/>
          </w:tcPr>
          <w:p w:rsidR="00C65BB4" w:rsidRPr="00357E6F" w:rsidRDefault="00C65BB4" w:rsidP="002837D4">
            <w:pPr>
              <w:spacing w:before="0" w:beforeAutospacing="0" w:after="0" w:afterAutospacing="0"/>
              <w:jc w:val="center"/>
              <w:rPr>
                <w:rFonts w:eastAsia="Times New Roman"/>
                <w:b/>
                <w:sz w:val="20"/>
                <w:szCs w:val="20"/>
              </w:rPr>
            </w:pPr>
            <w:r w:rsidRPr="00357E6F">
              <w:rPr>
                <w:rFonts w:eastAsia="Times New Roman"/>
                <w:b/>
                <w:sz w:val="20"/>
                <w:szCs w:val="20"/>
              </w:rPr>
              <w:t>6,2</w:t>
            </w:r>
          </w:p>
        </w:tc>
      </w:tr>
    </w:tbl>
    <w:p w:rsidR="00C65BB4" w:rsidRPr="00357E6F" w:rsidRDefault="00C65BB4" w:rsidP="00C65BB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68 %</w:t>
      </w: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C65BB4" w:rsidRPr="00357E6F" w:rsidRDefault="004C1F02" w:rsidP="00C65BB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C65BB4" w:rsidRPr="00357E6F">
        <w:rPr>
          <w:b/>
          <w:sz w:val="20"/>
          <w:szCs w:val="20"/>
        </w:rPr>
        <w:t>Учебно-методическое обеспечение дисциплины</w:t>
      </w:r>
    </w:p>
    <w:p w:rsidR="00C65BB4" w:rsidRPr="00357E6F" w:rsidRDefault="00C65BB4" w:rsidP="00C65BB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65BB4" w:rsidRPr="00357E6F" w:rsidRDefault="00C65BB4" w:rsidP="00C6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65BB4" w:rsidRPr="00357E6F" w:rsidRDefault="00C65BB4" w:rsidP="00C6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65BB4" w:rsidRPr="00357E6F" w:rsidRDefault="00C65BB4" w:rsidP="00C6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C65BB4" w:rsidRPr="00357E6F" w:rsidRDefault="004C1F02"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65BB4" w:rsidRPr="00357E6F">
        <w:rPr>
          <w:sz w:val="20"/>
          <w:szCs w:val="20"/>
        </w:rPr>
        <w:t xml:space="preserve"> «Введение в технологию обучения».</w:t>
      </w:r>
    </w:p>
    <w:p w:rsidR="00C65BB4" w:rsidRPr="00357E6F" w:rsidRDefault="004C1F02"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65BB4" w:rsidRPr="00357E6F">
        <w:rPr>
          <w:sz w:val="20"/>
          <w:szCs w:val="20"/>
        </w:rPr>
        <w:t xml:space="preserve"> по проведению учебного занятия «</w:t>
      </w:r>
      <w:proofErr w:type="spellStart"/>
      <w:r w:rsidR="00C65BB4" w:rsidRPr="00357E6F">
        <w:rPr>
          <w:sz w:val="20"/>
          <w:szCs w:val="20"/>
        </w:rPr>
        <w:t>Вебинар</w:t>
      </w:r>
      <w:proofErr w:type="spellEnd"/>
      <w:r w:rsidR="00C65BB4" w:rsidRPr="00357E6F">
        <w:rPr>
          <w:sz w:val="20"/>
          <w:szCs w:val="20"/>
        </w:rPr>
        <w:t>».</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4C1F02">
        <w:rPr>
          <w:sz w:val="20"/>
          <w:szCs w:val="20"/>
        </w:rPr>
        <w:t>ализации электронного обучения,</w:t>
      </w:r>
      <w:r w:rsidRPr="00357E6F">
        <w:rPr>
          <w:sz w:val="20"/>
          <w:szCs w:val="20"/>
        </w:rPr>
        <w:t xml:space="preserve"> дистанционных образовательных технологий.</w:t>
      </w:r>
    </w:p>
    <w:p w:rsidR="00C65BB4" w:rsidRPr="00357E6F" w:rsidRDefault="00C65BB4" w:rsidP="00C65BB4">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C65BB4" w:rsidRPr="00357E6F" w:rsidRDefault="00C65BB4" w:rsidP="00C65BB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C65BB4" w:rsidRPr="00357E6F" w:rsidRDefault="00C65BB4" w:rsidP="00C65BB4">
      <w:pPr>
        <w:spacing w:before="0" w:beforeAutospacing="0" w:after="0" w:afterAutospacing="0"/>
        <w:ind w:firstLine="709"/>
        <w:rPr>
          <w:b/>
          <w:sz w:val="20"/>
          <w:szCs w:val="20"/>
        </w:rPr>
      </w:pPr>
    </w:p>
    <w:p w:rsidR="00C65BB4" w:rsidRPr="00357E6F" w:rsidRDefault="00C65BB4" w:rsidP="00C65BB4">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F070C1" w:rsidRPr="00F070C1" w:rsidRDefault="00F070C1" w:rsidP="00F070C1">
      <w:pPr>
        <w:spacing w:before="0" w:beforeAutospacing="0" w:after="0" w:afterAutospacing="0"/>
        <w:ind w:firstLine="709"/>
        <w:rPr>
          <w:sz w:val="20"/>
          <w:szCs w:val="20"/>
        </w:rPr>
      </w:pPr>
      <w:r w:rsidRPr="00F070C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070C1">
        <w:rPr>
          <w:sz w:val="20"/>
          <w:szCs w:val="20"/>
        </w:rPr>
        <w:t>тифлоинформационных</w:t>
      </w:r>
      <w:proofErr w:type="spellEnd"/>
      <w:r w:rsidRPr="00F070C1">
        <w:rPr>
          <w:sz w:val="20"/>
          <w:szCs w:val="20"/>
        </w:rPr>
        <w:t xml:space="preserve"> устройств.</w:t>
      </w:r>
    </w:p>
    <w:p w:rsidR="00F070C1" w:rsidRPr="00F070C1" w:rsidRDefault="00F070C1" w:rsidP="00F070C1">
      <w:pPr>
        <w:spacing w:before="0" w:beforeAutospacing="0" w:after="0" w:afterAutospacing="0"/>
        <w:ind w:firstLine="709"/>
        <w:rPr>
          <w:sz w:val="20"/>
          <w:szCs w:val="20"/>
        </w:rPr>
      </w:pPr>
      <w:r w:rsidRPr="00F070C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070C1" w:rsidRPr="00F070C1" w:rsidRDefault="00F070C1" w:rsidP="00F070C1">
      <w:pPr>
        <w:spacing w:before="0" w:beforeAutospacing="0" w:after="0" w:afterAutospacing="0"/>
        <w:ind w:firstLine="709"/>
        <w:rPr>
          <w:sz w:val="20"/>
          <w:szCs w:val="20"/>
        </w:rPr>
      </w:pPr>
      <w:r w:rsidRPr="00F070C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070C1" w:rsidRPr="00F070C1" w:rsidRDefault="00F070C1" w:rsidP="00F070C1">
      <w:pPr>
        <w:spacing w:before="0" w:beforeAutospacing="0" w:after="0" w:afterAutospacing="0"/>
        <w:ind w:firstLine="709"/>
        <w:rPr>
          <w:sz w:val="20"/>
          <w:szCs w:val="20"/>
        </w:rPr>
      </w:pPr>
      <w:r w:rsidRPr="00F070C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070C1" w:rsidRPr="00F070C1" w:rsidRDefault="00F070C1" w:rsidP="00F070C1">
      <w:pPr>
        <w:spacing w:before="0" w:beforeAutospacing="0" w:after="0" w:afterAutospacing="0"/>
        <w:ind w:firstLine="709"/>
        <w:rPr>
          <w:sz w:val="20"/>
          <w:szCs w:val="20"/>
        </w:rPr>
      </w:pPr>
      <w:r w:rsidRPr="00F070C1">
        <w:rPr>
          <w:sz w:val="20"/>
          <w:szCs w:val="20"/>
        </w:rPr>
        <w:t>При проведении промежуточной аттестации по дисциплине обеспечивается соблюдение следующих общих требований:</w:t>
      </w:r>
    </w:p>
    <w:p w:rsidR="00F070C1" w:rsidRPr="00F070C1" w:rsidRDefault="00F070C1" w:rsidP="00F070C1">
      <w:pPr>
        <w:spacing w:before="0" w:beforeAutospacing="0" w:after="0" w:afterAutospacing="0"/>
        <w:ind w:firstLine="709"/>
        <w:rPr>
          <w:sz w:val="20"/>
          <w:szCs w:val="20"/>
        </w:rPr>
      </w:pPr>
      <w:r w:rsidRPr="00F070C1">
        <w:rPr>
          <w:sz w:val="20"/>
          <w:szCs w:val="20"/>
        </w:rPr>
        <w:t>-</w:t>
      </w:r>
      <w:r w:rsidRPr="00F070C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070C1" w:rsidRPr="00F070C1" w:rsidRDefault="00F070C1" w:rsidP="00F070C1">
      <w:pPr>
        <w:spacing w:before="0" w:beforeAutospacing="0" w:after="0" w:afterAutospacing="0"/>
        <w:ind w:firstLine="709"/>
        <w:rPr>
          <w:sz w:val="20"/>
          <w:szCs w:val="20"/>
        </w:rPr>
      </w:pPr>
      <w:r w:rsidRPr="00F070C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070C1" w:rsidRPr="00F070C1" w:rsidRDefault="00F070C1" w:rsidP="00F070C1">
      <w:pPr>
        <w:spacing w:before="0" w:beforeAutospacing="0" w:after="0" w:afterAutospacing="0"/>
        <w:ind w:firstLine="709"/>
        <w:rPr>
          <w:sz w:val="20"/>
          <w:szCs w:val="20"/>
        </w:rPr>
      </w:pPr>
      <w:r w:rsidRPr="00F070C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070C1" w:rsidRPr="00F070C1" w:rsidRDefault="00F070C1" w:rsidP="00F070C1">
      <w:pPr>
        <w:spacing w:before="0" w:beforeAutospacing="0" w:after="0" w:afterAutospacing="0"/>
        <w:ind w:firstLine="709"/>
        <w:rPr>
          <w:sz w:val="20"/>
          <w:szCs w:val="20"/>
        </w:rPr>
      </w:pPr>
      <w:r w:rsidRPr="00F070C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070C1" w:rsidRPr="00F070C1" w:rsidRDefault="00F070C1" w:rsidP="00F070C1">
      <w:pPr>
        <w:spacing w:before="0" w:beforeAutospacing="0" w:after="0" w:afterAutospacing="0"/>
        <w:ind w:firstLine="709"/>
        <w:rPr>
          <w:sz w:val="20"/>
          <w:szCs w:val="20"/>
        </w:rPr>
      </w:pPr>
      <w:r w:rsidRPr="00F070C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070C1" w:rsidRPr="00F070C1" w:rsidRDefault="00F070C1" w:rsidP="00F070C1">
      <w:pPr>
        <w:spacing w:before="0" w:beforeAutospacing="0" w:after="0" w:afterAutospacing="0"/>
        <w:ind w:firstLine="709"/>
        <w:rPr>
          <w:sz w:val="20"/>
          <w:szCs w:val="20"/>
        </w:rPr>
      </w:pPr>
      <w:r w:rsidRPr="00F070C1">
        <w:rPr>
          <w:sz w:val="20"/>
          <w:szCs w:val="20"/>
        </w:rPr>
        <w:t>- продолжительность сдачи экзамена, проводимого в письменной форме, - не более чем на 90 минут;</w:t>
      </w:r>
    </w:p>
    <w:p w:rsidR="00F070C1" w:rsidRPr="00F070C1" w:rsidRDefault="00F070C1" w:rsidP="00F070C1">
      <w:pPr>
        <w:spacing w:before="0" w:beforeAutospacing="0" w:after="0" w:afterAutospacing="0"/>
        <w:ind w:firstLine="709"/>
        <w:rPr>
          <w:sz w:val="20"/>
          <w:szCs w:val="20"/>
        </w:rPr>
      </w:pPr>
      <w:r w:rsidRPr="00F070C1">
        <w:rPr>
          <w:sz w:val="20"/>
          <w:szCs w:val="20"/>
        </w:rPr>
        <w:t>- продолжительность подготовки обучающегося к ответу на экзамене, проводимом в устной форме, - не более чем на 20 минут.</w:t>
      </w:r>
    </w:p>
    <w:p w:rsidR="00F070C1" w:rsidRPr="00F070C1" w:rsidRDefault="00F070C1" w:rsidP="00F070C1">
      <w:pPr>
        <w:spacing w:before="0" w:beforeAutospacing="0" w:after="0" w:afterAutospacing="0"/>
        <w:ind w:firstLine="709"/>
        <w:rPr>
          <w:sz w:val="20"/>
          <w:szCs w:val="20"/>
        </w:rPr>
      </w:pPr>
      <w:r w:rsidRPr="00F070C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070C1" w:rsidRPr="00F070C1" w:rsidRDefault="00F070C1" w:rsidP="00F070C1">
      <w:pPr>
        <w:spacing w:before="0" w:beforeAutospacing="0" w:after="0" w:afterAutospacing="0"/>
        <w:ind w:firstLine="709"/>
        <w:rPr>
          <w:sz w:val="20"/>
          <w:szCs w:val="20"/>
        </w:rPr>
      </w:pPr>
      <w:r w:rsidRPr="00F070C1">
        <w:rPr>
          <w:sz w:val="20"/>
          <w:szCs w:val="20"/>
        </w:rPr>
        <w:t>а) для слепых:</w:t>
      </w:r>
    </w:p>
    <w:p w:rsidR="00F070C1" w:rsidRPr="00F070C1" w:rsidRDefault="00F070C1" w:rsidP="00F070C1">
      <w:pPr>
        <w:spacing w:before="0" w:beforeAutospacing="0" w:after="0" w:afterAutospacing="0"/>
        <w:ind w:firstLine="709"/>
        <w:rPr>
          <w:sz w:val="20"/>
          <w:szCs w:val="20"/>
        </w:rPr>
      </w:pPr>
      <w:r w:rsidRPr="00F070C1">
        <w:rPr>
          <w:sz w:val="20"/>
          <w:szCs w:val="20"/>
        </w:rPr>
        <w:t>-</w:t>
      </w:r>
      <w:r w:rsidRPr="00F070C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письменные задания выполняются обучающимися с использованием клавиатуры с азбукой Брайля, либо </w:t>
      </w:r>
      <w:proofErr w:type="spellStart"/>
      <w:r w:rsidRPr="00F070C1">
        <w:rPr>
          <w:sz w:val="20"/>
          <w:szCs w:val="20"/>
        </w:rPr>
        <w:t>надиктовываются</w:t>
      </w:r>
      <w:proofErr w:type="spellEnd"/>
      <w:r w:rsidRPr="00F070C1">
        <w:rPr>
          <w:sz w:val="20"/>
          <w:szCs w:val="20"/>
        </w:rPr>
        <w:t xml:space="preserve"> ассистенту;</w:t>
      </w:r>
    </w:p>
    <w:p w:rsidR="00F070C1" w:rsidRPr="00F070C1" w:rsidRDefault="00F070C1" w:rsidP="00F070C1">
      <w:pPr>
        <w:spacing w:before="0" w:beforeAutospacing="0" w:after="0" w:afterAutospacing="0"/>
        <w:ind w:firstLine="709"/>
        <w:rPr>
          <w:sz w:val="20"/>
          <w:szCs w:val="20"/>
        </w:rPr>
      </w:pPr>
      <w:r w:rsidRPr="00F070C1">
        <w:rPr>
          <w:sz w:val="20"/>
          <w:szCs w:val="20"/>
        </w:rPr>
        <w:t>б) для слабовидящих:</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070C1">
        <w:rPr>
          <w:sz w:val="20"/>
          <w:szCs w:val="20"/>
        </w:rPr>
        <w:t>Jaws</w:t>
      </w:r>
      <w:proofErr w:type="spellEnd"/>
      <w:r w:rsidRPr="00F070C1">
        <w:rPr>
          <w:sz w:val="20"/>
          <w:szCs w:val="20"/>
        </w:rPr>
        <w:t>;</w:t>
      </w:r>
    </w:p>
    <w:p w:rsidR="00F070C1" w:rsidRPr="00F070C1" w:rsidRDefault="00F070C1" w:rsidP="00F070C1">
      <w:pPr>
        <w:spacing w:before="0" w:beforeAutospacing="0" w:after="0" w:afterAutospacing="0"/>
        <w:ind w:firstLine="709"/>
        <w:rPr>
          <w:sz w:val="20"/>
          <w:szCs w:val="20"/>
        </w:rPr>
      </w:pPr>
      <w:r w:rsidRPr="00F070C1">
        <w:rPr>
          <w:sz w:val="20"/>
          <w:szCs w:val="20"/>
        </w:rPr>
        <w:t>- обеспечивается индивидуальное равномерное освещение не менее 300 люкс;</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при необходимости обучающимся предоставляется увеличивающее </w:t>
      </w:r>
      <w:proofErr w:type="spellStart"/>
      <w:r w:rsidRPr="00F070C1">
        <w:rPr>
          <w:sz w:val="20"/>
          <w:szCs w:val="20"/>
        </w:rPr>
        <w:t>устройство,допускается</w:t>
      </w:r>
      <w:proofErr w:type="spellEnd"/>
      <w:r w:rsidRPr="00F070C1">
        <w:rPr>
          <w:sz w:val="20"/>
          <w:szCs w:val="20"/>
        </w:rPr>
        <w:t xml:space="preserve"> использование увеличивающих устройств, имеющихся у обучающихся;</w:t>
      </w:r>
    </w:p>
    <w:p w:rsidR="00F070C1" w:rsidRPr="00F070C1" w:rsidRDefault="00F070C1" w:rsidP="00F070C1">
      <w:pPr>
        <w:spacing w:before="0" w:beforeAutospacing="0" w:after="0" w:afterAutospacing="0"/>
        <w:ind w:firstLine="709"/>
        <w:rPr>
          <w:sz w:val="20"/>
          <w:szCs w:val="20"/>
        </w:rPr>
      </w:pPr>
      <w:r w:rsidRPr="00F070C1">
        <w:rPr>
          <w:sz w:val="20"/>
          <w:szCs w:val="20"/>
        </w:rPr>
        <w:t>в) для глухих и слабослышащих, с тяжелыми нарушениями речи:</w:t>
      </w:r>
    </w:p>
    <w:p w:rsidR="00F070C1" w:rsidRPr="00F070C1" w:rsidRDefault="00F070C1" w:rsidP="00F070C1">
      <w:pPr>
        <w:spacing w:before="0" w:beforeAutospacing="0" w:after="0" w:afterAutospacing="0"/>
        <w:ind w:firstLine="709"/>
        <w:rPr>
          <w:sz w:val="20"/>
          <w:szCs w:val="20"/>
        </w:rPr>
      </w:pPr>
      <w:r w:rsidRPr="00F070C1">
        <w:rPr>
          <w:sz w:val="20"/>
          <w:szCs w:val="20"/>
        </w:rPr>
        <w:lastRenderedPageBreak/>
        <w:t>- имеется в наличии информационная система "Исток" для слабослышащих коллективного пользования;</w:t>
      </w:r>
    </w:p>
    <w:p w:rsidR="00F070C1" w:rsidRPr="00F070C1" w:rsidRDefault="00F070C1" w:rsidP="00F070C1">
      <w:pPr>
        <w:spacing w:before="0" w:beforeAutospacing="0" w:after="0" w:afterAutospacing="0"/>
        <w:ind w:firstLine="709"/>
        <w:rPr>
          <w:sz w:val="20"/>
          <w:szCs w:val="20"/>
        </w:rPr>
      </w:pPr>
      <w:r w:rsidRPr="00F070C1">
        <w:rPr>
          <w:sz w:val="20"/>
          <w:szCs w:val="20"/>
        </w:rPr>
        <w:t>- по их желанию испытания проводятся в электронной или письменной форме;</w:t>
      </w:r>
    </w:p>
    <w:p w:rsidR="00F070C1" w:rsidRPr="00F070C1" w:rsidRDefault="00F070C1" w:rsidP="00F070C1">
      <w:pPr>
        <w:spacing w:before="0" w:beforeAutospacing="0" w:after="0" w:afterAutospacing="0"/>
        <w:ind w:firstLine="709"/>
        <w:rPr>
          <w:sz w:val="20"/>
          <w:szCs w:val="20"/>
        </w:rPr>
      </w:pPr>
      <w:r w:rsidRPr="00F070C1">
        <w:rPr>
          <w:sz w:val="20"/>
          <w:szCs w:val="20"/>
        </w:rPr>
        <w:t>г) для лиц с нарушениями опорно-двигательного аппарата:</w:t>
      </w:r>
    </w:p>
    <w:p w:rsidR="00F070C1" w:rsidRPr="00F070C1" w:rsidRDefault="00F070C1" w:rsidP="00F070C1">
      <w:pPr>
        <w:spacing w:before="0" w:beforeAutospacing="0" w:after="0" w:afterAutospacing="0"/>
        <w:ind w:firstLine="709"/>
        <w:rPr>
          <w:sz w:val="20"/>
          <w:szCs w:val="20"/>
        </w:rPr>
      </w:pPr>
      <w:r w:rsidRPr="00F070C1">
        <w:rPr>
          <w:sz w:val="20"/>
          <w:szCs w:val="20"/>
        </w:rPr>
        <w:t xml:space="preserve">- тестовые и </w:t>
      </w:r>
      <w:proofErr w:type="spellStart"/>
      <w:r w:rsidRPr="00F070C1">
        <w:rPr>
          <w:sz w:val="20"/>
          <w:szCs w:val="20"/>
        </w:rPr>
        <w:t>тренинговые</w:t>
      </w:r>
      <w:proofErr w:type="spellEnd"/>
      <w:r w:rsidRPr="00F070C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070C1" w:rsidRPr="00F070C1" w:rsidRDefault="00F070C1" w:rsidP="00F070C1">
      <w:pPr>
        <w:spacing w:before="0" w:beforeAutospacing="0" w:after="0" w:afterAutospacing="0"/>
        <w:ind w:firstLine="709"/>
        <w:rPr>
          <w:sz w:val="20"/>
          <w:szCs w:val="20"/>
        </w:rPr>
      </w:pPr>
      <w:r w:rsidRPr="00F070C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070C1" w:rsidRPr="00F070C1" w:rsidRDefault="00F070C1" w:rsidP="00F070C1">
      <w:pPr>
        <w:spacing w:before="0" w:beforeAutospacing="0" w:after="0" w:afterAutospacing="0"/>
        <w:ind w:firstLine="709"/>
        <w:rPr>
          <w:sz w:val="20"/>
          <w:szCs w:val="20"/>
        </w:rPr>
      </w:pPr>
      <w:r w:rsidRPr="00F070C1">
        <w:rPr>
          <w:sz w:val="20"/>
          <w:szCs w:val="20"/>
        </w:rPr>
        <w:t>- по их желанию испытания проводятся в устной форме.</w:t>
      </w:r>
    </w:p>
    <w:p w:rsidR="00C65BB4" w:rsidRDefault="00F070C1" w:rsidP="00F070C1">
      <w:pPr>
        <w:spacing w:before="0" w:beforeAutospacing="0" w:after="0" w:afterAutospacing="0"/>
        <w:ind w:firstLine="709"/>
        <w:rPr>
          <w:sz w:val="20"/>
          <w:szCs w:val="20"/>
        </w:rPr>
      </w:pPr>
      <w:r w:rsidRPr="00F070C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070C1" w:rsidRPr="00357E6F" w:rsidRDefault="00F070C1" w:rsidP="00F070C1">
      <w:pPr>
        <w:spacing w:before="0" w:beforeAutospacing="0" w:after="0" w:afterAutospacing="0"/>
        <w:ind w:firstLine="709"/>
        <w:rPr>
          <w:b/>
          <w:sz w:val="20"/>
          <w:szCs w:val="20"/>
        </w:rPr>
      </w:pPr>
    </w:p>
    <w:p w:rsidR="00C65BB4" w:rsidRPr="00357E6F" w:rsidRDefault="00C65BB4" w:rsidP="00C65BB4">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C65BB4" w:rsidRPr="00357E6F" w:rsidRDefault="00C65BB4" w:rsidP="00C65BB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C65BB4" w:rsidRPr="00357E6F" w:rsidRDefault="00C65BB4" w:rsidP="00C65BB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C65BB4" w:rsidRPr="00357E6F" w:rsidRDefault="00C65BB4" w:rsidP="00C6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65BB4" w:rsidRPr="00357E6F" w:rsidRDefault="00C65BB4" w:rsidP="00C65BB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65BB4" w:rsidRPr="00357E6F" w:rsidRDefault="00C65BB4" w:rsidP="00C65BB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65BB4" w:rsidRPr="00357E6F" w:rsidRDefault="00C65BB4" w:rsidP="00C6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C65BB4" w:rsidRPr="00357E6F" w:rsidRDefault="00C65BB4" w:rsidP="00C6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C65BB4" w:rsidRPr="00357E6F" w:rsidRDefault="00C65BB4" w:rsidP="00C65BB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C65BB4" w:rsidRPr="00357E6F" w:rsidRDefault="00C65BB4" w:rsidP="00C6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C65BB4" w:rsidRPr="00357E6F" w:rsidRDefault="00C65BB4" w:rsidP="00C65BB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65BB4" w:rsidRPr="00357E6F" w:rsidRDefault="00C65BB4" w:rsidP="00C65BB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C65BB4" w:rsidRPr="00357E6F" w:rsidRDefault="00C65BB4" w:rsidP="00C65BB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65BB4" w:rsidRPr="00357E6F" w:rsidRDefault="00C65BB4" w:rsidP="00C65BB4">
      <w:pPr>
        <w:spacing w:before="0" w:beforeAutospacing="0" w:after="0" w:afterAutospacing="0"/>
        <w:ind w:firstLine="680"/>
        <w:rPr>
          <w:b/>
          <w:sz w:val="20"/>
          <w:szCs w:val="20"/>
        </w:rPr>
      </w:pPr>
    </w:p>
    <w:p w:rsidR="00C65BB4" w:rsidRPr="00357E6F" w:rsidRDefault="00C65BB4" w:rsidP="00C6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C65BB4" w:rsidRPr="00357E6F" w:rsidRDefault="00C65BB4" w:rsidP="00C65BB4">
      <w:pPr>
        <w:suppressAutoHyphens/>
        <w:spacing w:before="0" w:beforeAutospacing="0" w:after="0" w:afterAutospacing="0"/>
        <w:ind w:firstLine="709"/>
        <w:jc w:val="both"/>
        <w:rPr>
          <w:b/>
          <w:iCs/>
          <w:sz w:val="20"/>
          <w:szCs w:val="20"/>
        </w:rPr>
      </w:pPr>
      <w:r w:rsidRPr="00357E6F">
        <w:rPr>
          <w:b/>
          <w:sz w:val="20"/>
          <w:szCs w:val="20"/>
        </w:rPr>
        <w:t>Раздел 1</w:t>
      </w:r>
      <w:r w:rsidRPr="00357E6F">
        <w:rPr>
          <w:b/>
          <w:bCs/>
          <w:iCs/>
          <w:sz w:val="20"/>
          <w:szCs w:val="20"/>
        </w:rPr>
        <w:t xml:space="preserve"> «</w:t>
      </w:r>
      <w:r w:rsidRPr="00357E6F">
        <w:rPr>
          <w:b/>
          <w:bCs/>
          <w:sz w:val="20"/>
          <w:szCs w:val="20"/>
        </w:rPr>
        <w:t>Физическая культура в общекультурной подготовке обучающихся. Социально-биологические основы физической культуры. Основы здорового образа жизни обучающегося, физическая культура в обеспечении здоровья.</w:t>
      </w:r>
      <w:r w:rsidRPr="00357E6F">
        <w:rPr>
          <w:b/>
          <w:sz w:val="20"/>
          <w:szCs w:val="20"/>
        </w:rPr>
        <w:t xml:space="preserve"> </w:t>
      </w:r>
      <w:r w:rsidRPr="00357E6F">
        <w:rPr>
          <w:b/>
          <w:bCs/>
          <w:sz w:val="20"/>
          <w:szCs w:val="20"/>
        </w:rPr>
        <w:t>Средства физической культуры в регулировании работоспособности. Общая физическая подготовка. Основы методики самостоятельных занятий физическими упражнениями</w:t>
      </w:r>
      <w:r w:rsidRPr="00357E6F">
        <w:rPr>
          <w:b/>
          <w:iCs/>
          <w:sz w:val="20"/>
          <w:szCs w:val="20"/>
        </w:rPr>
        <w:t xml:space="preserve">» </w:t>
      </w:r>
    </w:p>
    <w:p w:rsidR="00C65BB4" w:rsidRPr="00357E6F" w:rsidRDefault="00C65BB4" w:rsidP="00C65BB4">
      <w:pPr>
        <w:spacing w:before="0" w:beforeAutospacing="0" w:after="0" w:afterAutospacing="0"/>
        <w:ind w:firstLine="709"/>
        <w:rPr>
          <w:b/>
          <w:sz w:val="20"/>
          <w:szCs w:val="20"/>
        </w:rPr>
      </w:pPr>
      <w:r w:rsidRPr="00357E6F">
        <w:rPr>
          <w:b/>
          <w:sz w:val="20"/>
          <w:szCs w:val="20"/>
        </w:rPr>
        <w:t>Темы устного доклада</w:t>
      </w:r>
    </w:p>
    <w:tbl>
      <w:tblPr>
        <w:tblW w:w="9571" w:type="dxa"/>
        <w:tblLook w:val="0000" w:firstRow="0" w:lastRow="0" w:firstColumn="0" w:lastColumn="0" w:noHBand="0" w:noVBand="0"/>
      </w:tblPr>
      <w:tblGrid>
        <w:gridCol w:w="648"/>
        <w:gridCol w:w="8923"/>
      </w:tblGrid>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содержание основных понятий физической культуры и спорта, расскажите, что общего и в чем различие понятий "физическая культура" и "физическое воспитание". Как соотносятся понятия "физическая культура" и "спорт"?</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содержание основных понятий физической культуры и спорта, расскажите, как соотносятся понятия "физическая подготовка" и "физическое развитие".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sz w:val="20"/>
                <w:szCs w:val="20"/>
              </w:rPr>
              <w:t xml:space="preserve">социальные основы физической культуры, расскажите о </w:t>
            </w:r>
            <w:r w:rsidRPr="00357E6F">
              <w:rPr>
                <w:sz w:val="20"/>
                <w:szCs w:val="20"/>
              </w:rPr>
              <w:t>развитии физической культуры в Древнем мире.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место </w:t>
            </w:r>
            <w:r w:rsidRPr="00357E6F">
              <w:rPr>
                <w:bCs/>
                <w:sz w:val="20"/>
                <w:szCs w:val="20"/>
              </w:rPr>
              <w:t>физической культуры в общекультурной подготовке обучающихся, раскройте</w:t>
            </w:r>
            <w:r w:rsidRPr="00357E6F">
              <w:rPr>
                <w:sz w:val="20"/>
                <w:szCs w:val="20"/>
              </w:rPr>
              <w:t xml:space="preserve"> цели и задачи физической культуры в высшем учебном заведении.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sz w:val="20"/>
                <w:szCs w:val="20"/>
              </w:rPr>
              <w:t xml:space="preserve">социальные основы физической культуры, расскажите о </w:t>
            </w:r>
            <w:r w:rsidRPr="00357E6F">
              <w:rPr>
                <w:sz w:val="20"/>
                <w:szCs w:val="20"/>
              </w:rPr>
              <w:t>развитии физической культуры в СССР.</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структуру физической культуры студентов, дайте ее характеристику.</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sz w:val="20"/>
                <w:szCs w:val="20"/>
              </w:rPr>
              <w:t xml:space="preserve">социальные основы физической культуры, расскажите о </w:t>
            </w:r>
            <w:r w:rsidRPr="00357E6F">
              <w:rPr>
                <w:sz w:val="20"/>
                <w:szCs w:val="20"/>
              </w:rPr>
              <w:t>истории развития физической культуры в России.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цели и задачи спортивной подготовки студентов, охарактеризуйте деятельность Российского студенческого спортивного союза.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физическую культуру в ценностном аспекте, </w:t>
            </w:r>
            <w:r w:rsidRPr="00357E6F">
              <w:rPr>
                <w:bCs/>
                <w:sz w:val="20"/>
                <w:szCs w:val="20"/>
              </w:rPr>
              <w:t>расскажите об</w:t>
            </w:r>
            <w:r w:rsidRPr="00357E6F">
              <w:rPr>
                <w:sz w:val="20"/>
                <w:szCs w:val="20"/>
              </w:rPr>
              <w:t xml:space="preserve"> интеллектуальных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значение физической культуры и спорта для личности, </w:t>
            </w:r>
            <w:r w:rsidRPr="00357E6F">
              <w:rPr>
                <w:bCs/>
                <w:sz w:val="20"/>
                <w:szCs w:val="20"/>
              </w:rPr>
              <w:t xml:space="preserve"> расскажите о </w:t>
            </w:r>
            <w:r w:rsidRPr="00357E6F">
              <w:rPr>
                <w:sz w:val="20"/>
                <w:szCs w:val="20"/>
              </w:rPr>
              <w:t>двигательных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значение физической культуры и спорта для личности, охарактеризуйте </w:t>
            </w:r>
            <w:proofErr w:type="spellStart"/>
            <w:r w:rsidRPr="00357E6F">
              <w:rPr>
                <w:sz w:val="20"/>
                <w:szCs w:val="20"/>
              </w:rPr>
              <w:t>интенционные</w:t>
            </w:r>
            <w:proofErr w:type="spellEnd"/>
            <w:r w:rsidRPr="00357E6F">
              <w:rPr>
                <w:sz w:val="20"/>
                <w:szCs w:val="20"/>
              </w:rPr>
              <w:t xml:space="preserve"> ценности физической культуры и спорта.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физическую культуру в ценностном аспекте,</w:t>
            </w:r>
            <w:r w:rsidRPr="00357E6F">
              <w:rPr>
                <w:bCs/>
                <w:sz w:val="20"/>
                <w:szCs w:val="20"/>
              </w:rPr>
              <w:t xml:space="preserve"> расскажите о </w:t>
            </w:r>
            <w:r w:rsidRPr="00357E6F">
              <w:rPr>
                <w:sz w:val="20"/>
                <w:szCs w:val="20"/>
              </w:rPr>
              <w:t>технологических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физическую культуру в ценностном аспекте, расскажите о мобилизационных ценностях физической культуры и спорта.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биологическое и социальное в человеке, раскройте социальные аспекты здоровья человека.</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pStyle w:val="34"/>
              <w:numPr>
                <w:ilvl w:val="0"/>
                <w:numId w:val="72"/>
              </w:numPr>
              <w:shd w:val="clear" w:color="auto" w:fill="FFFFFF"/>
              <w:tabs>
                <w:tab w:val="left" w:pos="720"/>
              </w:tabs>
              <w:spacing w:before="0" w:after="0"/>
              <w:ind w:left="0" w:firstLine="284"/>
              <w:rPr>
                <w:rFonts w:ascii="Times New Roman" w:hAnsi="Times New Roman"/>
                <w:b w:val="0"/>
                <w:sz w:val="20"/>
              </w:rPr>
            </w:pPr>
          </w:p>
        </w:tc>
        <w:tc>
          <w:tcPr>
            <w:tcW w:w="8923" w:type="dxa"/>
          </w:tcPr>
          <w:p w:rsidR="00C65BB4" w:rsidRPr="00357E6F" w:rsidRDefault="00C65BB4" w:rsidP="002837D4">
            <w:pPr>
              <w:pStyle w:val="34"/>
              <w:shd w:val="clear" w:color="auto" w:fill="FFFFFF"/>
              <w:tabs>
                <w:tab w:val="clear" w:pos="926"/>
              </w:tabs>
              <w:spacing w:before="0" w:after="0"/>
              <w:ind w:left="0" w:firstLine="0"/>
              <w:jc w:val="both"/>
              <w:rPr>
                <w:rFonts w:ascii="Times New Roman" w:hAnsi="Times New Roman"/>
                <w:b w:val="0"/>
                <w:sz w:val="20"/>
              </w:rPr>
            </w:pPr>
            <w:r w:rsidRPr="00357E6F">
              <w:rPr>
                <w:rFonts w:ascii="Times New Roman" w:hAnsi="Times New Roman"/>
                <w:b w:val="0"/>
                <w:sz w:val="20"/>
              </w:rPr>
              <w:t>Анализируя социальные аспекты здоровья, дайте</w:t>
            </w:r>
            <w:r w:rsidRPr="00357E6F">
              <w:rPr>
                <w:rFonts w:ascii="Times New Roman" w:hAnsi="Times New Roman"/>
                <w:b w:val="0"/>
                <w:bCs/>
                <w:sz w:val="20"/>
              </w:rPr>
              <w:t xml:space="preserve"> </w:t>
            </w:r>
            <w:r w:rsidRPr="00357E6F">
              <w:rPr>
                <w:rFonts w:ascii="Times New Roman" w:hAnsi="Times New Roman"/>
                <w:b w:val="0"/>
                <w:sz w:val="20"/>
              </w:rPr>
              <w:t>характеристику факторов риска.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bCs/>
                <w:sz w:val="20"/>
                <w:szCs w:val="20"/>
              </w:rPr>
              <w:t>Анализируя понятие</w:t>
            </w:r>
            <w:r w:rsidRPr="00357E6F">
              <w:rPr>
                <w:b/>
                <w:bCs/>
                <w:sz w:val="20"/>
                <w:szCs w:val="20"/>
              </w:rPr>
              <w:t xml:space="preserve"> </w:t>
            </w:r>
            <w:r w:rsidRPr="00357E6F">
              <w:rPr>
                <w:sz w:val="20"/>
                <w:szCs w:val="20"/>
              </w:rPr>
              <w:t>культуры здоровья личности, охарактеризуйте ее компоненты.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культуру здоровья с позиций системно-структурного подхода, раскройте содержание системообразующих и </w:t>
            </w:r>
            <w:proofErr w:type="spellStart"/>
            <w:r w:rsidRPr="00357E6F">
              <w:rPr>
                <w:sz w:val="20"/>
                <w:szCs w:val="20"/>
              </w:rPr>
              <w:t>системонаполняющих</w:t>
            </w:r>
            <w:proofErr w:type="spellEnd"/>
            <w:r w:rsidRPr="00357E6F">
              <w:rPr>
                <w:sz w:val="20"/>
                <w:szCs w:val="20"/>
              </w:rPr>
              <w:t xml:space="preserve"> факторов культуры здоровья.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культуру здоровья с позиций системно-структурного подхода, охарактеризуйте </w:t>
            </w:r>
            <w:proofErr w:type="spellStart"/>
            <w:r w:rsidRPr="00357E6F">
              <w:rPr>
                <w:sz w:val="20"/>
                <w:szCs w:val="20"/>
              </w:rPr>
              <w:t>системообусловливающие</w:t>
            </w:r>
            <w:proofErr w:type="spellEnd"/>
            <w:r w:rsidRPr="00357E6F">
              <w:rPr>
                <w:sz w:val="20"/>
                <w:szCs w:val="20"/>
              </w:rPr>
              <w:t xml:space="preserve"> факторы культуры здоровья.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факторы, влияющие на здоровье человека. Какие факторы укрепляют, а какие ухудшают здоровье?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негативные факторы, влияющие на ведение здорового образа жизни. Какие мероприятия необходимы для их устранения?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структуру здорового образа жизни, расскажите о значении и содержании </w:t>
            </w:r>
            <w:proofErr w:type="spellStart"/>
            <w:r w:rsidRPr="00357E6F">
              <w:rPr>
                <w:sz w:val="20"/>
                <w:szCs w:val="20"/>
              </w:rPr>
              <w:t>валеологического</w:t>
            </w:r>
            <w:proofErr w:type="spellEnd"/>
            <w:r w:rsidRPr="00357E6F">
              <w:rPr>
                <w:sz w:val="20"/>
                <w:szCs w:val="20"/>
              </w:rPr>
              <w:t xml:space="preserve"> образования.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социально-биологические основы физической культуры, раскройте содержание биосоциальных критериев эффективности здорового образа жизни.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положительные эффекты оздоровительной тренировки, опишите средства для тренировки сердечно-сосудистой системы.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положительные эффекты оздоровительной тренировки, опишите средства для тренировки нервной системы.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положительные эффекты оздоровительной тренировки, опишите средства для тренировки опорно-двигательного аппарата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условия и образ жизни студента, раскройте основные причины изменения психофизического состояния студентов в период экзаменационной сессии.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содержание оздоровительной физической культуры студентов, раскройте особенности использования средств физической культуры для повышения эффективности учебного труда.</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организацию оздоровительной физической культуры студентов, расскажите о формах организации двигательной активности работников умственного труда.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физического воспитания, охарактеризуйте методические принципы физической тренировки.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формы самостоятельных занятий физической культурой, чем характеризуется утренняя гигиеническая гимнастика?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Охарактеризуйте методику самостоятельных занятий оздоровительной ходьбой. Как определить оптимальную интенсивность ходьбы?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методику самостоятельных занятий оздоровительным бегом, охарактеризуйте зоны тренировки при таких занятиях.</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методику самостоятельных занятий оздоровительным плаванием.</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методику самостоятельных занятий силовыми упражнениями.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методику самостоятельных занятий на лыжах и велосипеде.</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методы </w:t>
            </w:r>
            <w:r w:rsidRPr="00357E6F">
              <w:rPr>
                <w:bCs/>
                <w:iCs/>
                <w:sz w:val="20"/>
                <w:szCs w:val="20"/>
              </w:rPr>
              <w:t>управления самостоятельными занятиями,</w:t>
            </w:r>
            <w:r w:rsidRPr="00357E6F">
              <w:rPr>
                <w:sz w:val="20"/>
                <w:szCs w:val="20"/>
              </w:rPr>
              <w:t xml:space="preserve"> охарактеризуйте особенности самостоятельных занятий женщин.</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факторы, учитывающиеся при дозировании физических нагрузок. Как характер содержания занятий зависит от возраста?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физиологические критерии различных видов нагрузок. Каковы признаки чрезмерной нагрузки? Охарактеризуйте пульсовой режим рациональной тренировочной нагрузки для лиц студенческого возраста.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процесс планирования самостоятельных занятий физическими упражнениями, раскройте содержание различных видов учета и контроля при самостоятельных занятиях физической культурой.</w:t>
            </w:r>
          </w:p>
          <w:p w:rsidR="00C65BB4" w:rsidRPr="00357E6F" w:rsidRDefault="00C65BB4" w:rsidP="002837D4">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сущность гигиены самостоятельных занятий, расскажите о методике закаливания.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понятие самоконтроля при занятиях физической культурой и спортом, раскройте содержание субъективных показателей самоконтроля при занятиях физическими упражнениями.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понятие самоконтроля при занятиях физической культурой и спортом, раскройте содержание объективных показателей самоконтроля при занятиях физическими упражнениями.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признаки живого организма. Какие показатели характеризуют физическое развитие организма?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системы организма. Какова роль каждой из систем в организме человека?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понятие "гомеостаз", объясните, как происходит терморегуляция в организме человека.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Назовите функции крови. В чем заключается закон перераспределения крови в организме? </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внешние признаки утомления в процессе умственной деятельности. Какие фазы утомления вы знаете? Чем они характеризуются?</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Назовите признаки гравитационного шока. Каковы причины возникновения гравитационного шока?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дыхательный аппарат человека, перечислите показатели работоспособности органов дыхания, каждому из них дайте краткую характеристику.</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Анализируя круги кровообращения человека, раскройте понятия «дыхательный насос» и «мышечный насос»</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 xml:space="preserve">Анализируя </w:t>
            </w:r>
            <w:r w:rsidRPr="00357E6F">
              <w:rPr>
                <w:bCs/>
                <w:iCs/>
                <w:sz w:val="20"/>
                <w:szCs w:val="20"/>
              </w:rPr>
              <w:t>самоконтроль эффективности самостоятельных занятий, расскажите,</w:t>
            </w:r>
            <w:r w:rsidRPr="00357E6F">
              <w:rPr>
                <w:sz w:val="20"/>
                <w:szCs w:val="20"/>
              </w:rPr>
              <w:t xml:space="preserve"> Какие рекомендации по управлению дыханием следует выполнять во время занятий физкультурой?</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sz w:val="20"/>
                <w:szCs w:val="20"/>
              </w:rPr>
              <w:t>Определите понятия "гиподинамия" и "гипокинезия". Как недостаток двигательной активности влияет на различные системы и органы?</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iCs/>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bCs/>
                <w:iCs/>
                <w:sz w:val="20"/>
                <w:szCs w:val="20"/>
              </w:rPr>
              <w:t>Назовите критерии нервно-эмоционального и психофизического утомления. Каковы основные причины изменения психофизического состояния студентов в период экзаменационной сессии?</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iCs/>
                <w:sz w:val="20"/>
                <w:szCs w:val="20"/>
              </w:rPr>
            </w:pPr>
          </w:p>
        </w:tc>
        <w:tc>
          <w:tcPr>
            <w:tcW w:w="8923" w:type="dxa"/>
          </w:tcPr>
          <w:p w:rsidR="00C65BB4" w:rsidRPr="00357E6F" w:rsidRDefault="00C65BB4" w:rsidP="002837D4">
            <w:pPr>
              <w:spacing w:before="0" w:beforeAutospacing="0" w:after="0" w:afterAutospacing="0"/>
              <w:jc w:val="both"/>
              <w:rPr>
                <w:sz w:val="20"/>
                <w:szCs w:val="20"/>
              </w:rPr>
            </w:pPr>
            <w:r w:rsidRPr="00357E6F">
              <w:rPr>
                <w:bCs/>
                <w:iCs/>
                <w:sz w:val="20"/>
                <w:szCs w:val="20"/>
              </w:rPr>
              <w:t>Анализируя</w:t>
            </w:r>
            <w:r w:rsidRPr="00357E6F">
              <w:rPr>
                <w:sz w:val="20"/>
                <w:szCs w:val="20"/>
              </w:rPr>
              <w:t xml:space="preserve"> факторы эффективной адаптации студентов к обучению в вузе, расскажите, как изменяется умственная работоспособность при использовании физических нагрузок?</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C65BB4" w:rsidRPr="00357E6F" w:rsidTr="002837D4">
        <w:tc>
          <w:tcPr>
            <w:tcW w:w="648" w:type="dxa"/>
          </w:tcPr>
          <w:p w:rsidR="00C65BB4" w:rsidRPr="00357E6F" w:rsidRDefault="00C65BB4" w:rsidP="00C65BB4">
            <w:pPr>
              <w:numPr>
                <w:ilvl w:val="0"/>
                <w:numId w:val="72"/>
              </w:numPr>
              <w:tabs>
                <w:tab w:val="left" w:pos="720"/>
              </w:tabs>
              <w:spacing w:before="0" w:beforeAutospacing="0" w:after="0" w:afterAutospacing="0"/>
              <w:ind w:left="0" w:firstLine="284"/>
              <w:rPr>
                <w:bCs/>
                <w:iCs/>
                <w:sz w:val="20"/>
                <w:szCs w:val="20"/>
              </w:rPr>
            </w:pPr>
          </w:p>
        </w:tc>
        <w:tc>
          <w:tcPr>
            <w:tcW w:w="8923" w:type="dxa"/>
          </w:tcPr>
          <w:p w:rsidR="00C65BB4" w:rsidRPr="00357E6F" w:rsidRDefault="00C65BB4" w:rsidP="002837D4">
            <w:pPr>
              <w:spacing w:before="0" w:beforeAutospacing="0" w:after="0" w:afterAutospacing="0"/>
              <w:jc w:val="both"/>
              <w:rPr>
                <w:bCs/>
                <w:iCs/>
                <w:sz w:val="20"/>
                <w:szCs w:val="20"/>
              </w:rPr>
            </w:pPr>
            <w:r w:rsidRPr="00357E6F">
              <w:rPr>
                <w:bCs/>
                <w:iCs/>
                <w:sz w:val="20"/>
                <w:szCs w:val="20"/>
              </w:rPr>
              <w:t>Анализируя</w:t>
            </w:r>
            <w:r w:rsidRPr="00357E6F">
              <w:rPr>
                <w:sz w:val="20"/>
                <w:szCs w:val="20"/>
              </w:rPr>
              <w:t xml:space="preserve"> </w:t>
            </w:r>
            <w:r w:rsidRPr="00357E6F">
              <w:rPr>
                <w:bCs/>
                <w:iCs/>
                <w:sz w:val="20"/>
                <w:szCs w:val="20"/>
              </w:rPr>
              <w:t>динамику умственной и физической работоспособности студентов, расскажите, как изменяется работоспособность студентов в течение учебно-трудового дня, в течение учебной недели, семестра, учебного года.</w:t>
            </w:r>
          </w:p>
          <w:p w:rsidR="00C65BB4" w:rsidRPr="00357E6F" w:rsidRDefault="00C65BB4" w:rsidP="002837D4">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bl>
    <w:p w:rsidR="00C65BB4" w:rsidRPr="00357E6F" w:rsidRDefault="00C65BB4" w:rsidP="001739BB">
      <w:pPr>
        <w:pStyle w:val="1c"/>
        <w:keepNext/>
        <w:tabs>
          <w:tab w:val="right" w:leader="dot" w:pos="9600"/>
        </w:tabs>
        <w:spacing w:before="0" w:beforeAutospacing="0" w:after="0" w:afterAutospacing="0"/>
        <w:ind w:left="0"/>
        <w:rPr>
          <w:b/>
          <w:bCs/>
          <w:kern w:val="32"/>
          <w:sz w:val="20"/>
        </w:rPr>
      </w:pPr>
    </w:p>
    <w:p w:rsidR="00C65BB4" w:rsidRPr="00357E6F" w:rsidRDefault="001739BB" w:rsidP="00CE0D39">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C65BB4" w:rsidRPr="00357E6F">
        <w:rPr>
          <w:b/>
          <w:bCs/>
          <w:kern w:val="32"/>
          <w:sz w:val="20"/>
        </w:rPr>
        <w:t>. Учебно-методическое и информационное обеспечение дисциплины</w:t>
      </w:r>
    </w:p>
    <w:p w:rsidR="00C65BB4" w:rsidRPr="00357E6F" w:rsidRDefault="001739BB" w:rsidP="00CE0D39">
      <w:pPr>
        <w:spacing w:before="0" w:beforeAutospacing="0" w:after="0" w:afterAutospacing="0"/>
        <w:ind w:firstLine="709"/>
        <w:rPr>
          <w:b/>
          <w:sz w:val="20"/>
          <w:szCs w:val="20"/>
        </w:rPr>
      </w:pPr>
      <w:r>
        <w:rPr>
          <w:b/>
          <w:sz w:val="20"/>
          <w:szCs w:val="20"/>
        </w:rPr>
        <w:t>7</w:t>
      </w:r>
      <w:r w:rsidR="00C65BB4" w:rsidRPr="00357E6F">
        <w:rPr>
          <w:b/>
          <w:sz w:val="20"/>
          <w:szCs w:val="20"/>
        </w:rPr>
        <w:t xml:space="preserve">.1. Рекомендуемая литература </w:t>
      </w:r>
    </w:p>
    <w:p w:rsidR="00CE0D39" w:rsidRDefault="00CE0D39" w:rsidP="00CE0D39">
      <w:pPr>
        <w:tabs>
          <w:tab w:val="left" w:pos="900"/>
        </w:tabs>
        <w:suppressAutoHyphens/>
        <w:spacing w:before="0" w:beforeAutospacing="0" w:after="0" w:afterAutospacing="0"/>
        <w:ind w:firstLine="709"/>
        <w:rPr>
          <w:b/>
          <w:sz w:val="20"/>
          <w:szCs w:val="20"/>
        </w:rPr>
      </w:pPr>
      <w:r>
        <w:rPr>
          <w:b/>
          <w:sz w:val="20"/>
          <w:szCs w:val="20"/>
        </w:rPr>
        <w:t>Нормативные правовые акты</w:t>
      </w:r>
    </w:p>
    <w:p w:rsidR="00CE0D39" w:rsidRDefault="00CE0D39" w:rsidP="00CE0D39">
      <w:pPr>
        <w:tabs>
          <w:tab w:val="left" w:pos="900"/>
          <w:tab w:val="left" w:pos="1080"/>
        </w:tabs>
        <w:suppressAutoHyphens/>
        <w:spacing w:before="0" w:beforeAutospacing="0" w:after="0" w:afterAutospacing="0"/>
        <w:ind w:firstLine="709"/>
        <w:jc w:val="both"/>
        <w:rPr>
          <w:bCs/>
          <w:sz w:val="20"/>
          <w:szCs w:val="20"/>
        </w:rPr>
      </w:pPr>
      <w:r>
        <w:rPr>
          <w:bCs/>
          <w:sz w:val="20"/>
          <w:szCs w:val="20"/>
        </w:rPr>
        <w:t xml:space="preserve">1. О физической культуре и спорте в Российской Федерации[Текст] : </w:t>
      </w:r>
      <w:proofErr w:type="spellStart"/>
      <w:r>
        <w:rPr>
          <w:bCs/>
          <w:sz w:val="20"/>
          <w:szCs w:val="20"/>
        </w:rPr>
        <w:t>Федер</w:t>
      </w:r>
      <w:proofErr w:type="spellEnd"/>
      <w:r>
        <w:rPr>
          <w:bCs/>
          <w:sz w:val="20"/>
          <w:szCs w:val="20"/>
        </w:rPr>
        <w:t>. закон от 04.12.2007 г. № 329-ФЗ  // Собрание законодательства Рос. Федерации – 2007 - № 50, ст. 6242.</w:t>
      </w:r>
    </w:p>
    <w:p w:rsidR="00C65BB4" w:rsidRPr="00357E6F" w:rsidRDefault="00C65BB4" w:rsidP="00CE0D39">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C65BB4" w:rsidRPr="00357E6F" w:rsidRDefault="00C65BB4" w:rsidP="00CE0D39">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D355E" w:rsidRPr="004D355E" w:rsidRDefault="004D355E" w:rsidP="00CE0D39">
      <w:pPr>
        <w:pStyle w:val="affffffffff0"/>
        <w:numPr>
          <w:ilvl w:val="0"/>
          <w:numId w:val="79"/>
        </w:numPr>
        <w:tabs>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4D355E">
        <w:rPr>
          <w:rFonts w:ascii="Times New Roman" w:eastAsia="Times New Roman" w:hAnsi="Times New Roman" w:cs="Times New Roman"/>
          <w:sz w:val="20"/>
          <w:szCs w:val="20"/>
        </w:rPr>
        <w:t xml:space="preserve">Физическая культура: учебное пособие / А. Г. </w:t>
      </w:r>
      <w:proofErr w:type="spellStart"/>
      <w:r w:rsidRPr="004D355E">
        <w:rPr>
          <w:rFonts w:ascii="Times New Roman" w:eastAsia="Times New Roman" w:hAnsi="Times New Roman" w:cs="Times New Roman"/>
          <w:sz w:val="20"/>
          <w:szCs w:val="20"/>
        </w:rPr>
        <w:t>Наймушина</w:t>
      </w:r>
      <w:proofErr w:type="spellEnd"/>
      <w:r w:rsidRPr="004D355E">
        <w:rPr>
          <w:rFonts w:ascii="Times New Roman" w:eastAsia="Times New Roman" w:hAnsi="Times New Roman" w:cs="Times New Roman"/>
          <w:sz w:val="20"/>
          <w:szCs w:val="20"/>
        </w:rPr>
        <w:t xml:space="preserve">, Ю. А. Петрова, О. А. </w:t>
      </w:r>
      <w:proofErr w:type="spellStart"/>
      <w:r w:rsidRPr="004D355E">
        <w:rPr>
          <w:rFonts w:ascii="Times New Roman" w:eastAsia="Times New Roman" w:hAnsi="Times New Roman" w:cs="Times New Roman"/>
          <w:sz w:val="20"/>
          <w:szCs w:val="20"/>
        </w:rPr>
        <w:t>Драгич</w:t>
      </w:r>
      <w:proofErr w:type="spellEnd"/>
      <w:r w:rsidRPr="004D355E">
        <w:rPr>
          <w:rFonts w:ascii="Times New Roman" w:eastAsia="Times New Roman" w:hAnsi="Times New Roman" w:cs="Times New Roman"/>
          <w:sz w:val="20"/>
          <w:szCs w:val="20"/>
        </w:rPr>
        <w:t xml:space="preserve">, Н. Н. Рябова. — Тюмень: Тюменский индустриальный университет, 2019. — 75 c. — </w:t>
      </w:r>
      <w:r>
        <w:rPr>
          <w:rFonts w:ascii="Times New Roman" w:eastAsia="Times New Roman" w:hAnsi="Times New Roman" w:cs="Times New Roman"/>
          <w:sz w:val="20"/>
          <w:szCs w:val="20"/>
        </w:rPr>
        <w:t>ISBN 978-5-9961-2006-2. — Текст</w:t>
      </w:r>
      <w:r w:rsidRPr="004D355E">
        <w:rPr>
          <w:rFonts w:ascii="Times New Roman" w:eastAsia="Times New Roman" w:hAnsi="Times New Roman" w:cs="Times New Roman"/>
          <w:sz w:val="20"/>
          <w:szCs w:val="20"/>
        </w:rPr>
        <w:t xml:space="preserve">: электронный // Электронно-библиотечная система IPR BOOKS: [сайт]. — URL: http://www.iprbookshop.ru/101437.html </w:t>
      </w:r>
    </w:p>
    <w:p w:rsidR="004D355E" w:rsidRPr="004D355E" w:rsidRDefault="004D355E" w:rsidP="00CE0D39">
      <w:pPr>
        <w:pStyle w:val="affffffffff0"/>
        <w:numPr>
          <w:ilvl w:val="0"/>
          <w:numId w:val="79"/>
        </w:numPr>
        <w:tabs>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4D355E">
        <w:rPr>
          <w:rFonts w:ascii="Times New Roman" w:eastAsia="Times New Roman" w:hAnsi="Times New Roman" w:cs="Times New Roman"/>
          <w:sz w:val="20"/>
          <w:szCs w:val="20"/>
        </w:rPr>
        <w:t xml:space="preserve">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w:t>
      </w:r>
      <w:hyperlink r:id="rId6" w:history="1">
        <w:r w:rsidRPr="004D355E">
          <w:rPr>
            <w:rStyle w:val="af1"/>
            <w:rFonts w:ascii="Times New Roman" w:eastAsia="Times New Roman" w:hAnsi="Times New Roman" w:cs="Times New Roman"/>
            <w:sz w:val="20"/>
            <w:szCs w:val="20"/>
          </w:rPr>
          <w:t>http://www.iprbookshop.ru/100657.html</w:t>
        </w:r>
      </w:hyperlink>
    </w:p>
    <w:p w:rsidR="004D355E" w:rsidRDefault="004D355E" w:rsidP="00CE0D39">
      <w:pPr>
        <w:tabs>
          <w:tab w:val="left" w:pos="1080"/>
        </w:tabs>
        <w:suppressAutoHyphens/>
        <w:spacing w:before="0" w:beforeAutospacing="0" w:after="0" w:afterAutospacing="0"/>
        <w:ind w:firstLine="709"/>
        <w:jc w:val="both"/>
        <w:rPr>
          <w:rFonts w:eastAsia="Times New Roman"/>
          <w:sz w:val="20"/>
          <w:szCs w:val="20"/>
        </w:rPr>
      </w:pPr>
    </w:p>
    <w:p w:rsidR="00C65BB4" w:rsidRPr="00357E6F" w:rsidRDefault="00C65BB4" w:rsidP="00CE0D39">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C65BB4" w:rsidRPr="004D355E" w:rsidRDefault="00C65BB4" w:rsidP="00CE0D39">
      <w:pPr>
        <w:pStyle w:val="affffffffff0"/>
        <w:numPr>
          <w:ilvl w:val="0"/>
          <w:numId w:val="80"/>
        </w:numPr>
        <w:tabs>
          <w:tab w:val="left" w:pos="900"/>
          <w:tab w:val="left" w:pos="1080"/>
        </w:tab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D355E">
        <w:rPr>
          <w:rFonts w:ascii="Times New Roman" w:eastAsia="Times New Roman" w:hAnsi="Times New Roman" w:cs="Times New Roman"/>
          <w:sz w:val="20"/>
          <w:szCs w:val="20"/>
        </w:rPr>
        <w:t>Небытова</w:t>
      </w:r>
      <w:proofErr w:type="spellEnd"/>
      <w:r w:rsidRPr="004D355E">
        <w:rPr>
          <w:rFonts w:ascii="Times New Roman" w:eastAsia="Times New Roman" w:hAnsi="Times New Roman" w:cs="Times New Roman"/>
          <w:sz w:val="20"/>
          <w:szCs w:val="20"/>
        </w:rPr>
        <w:t xml:space="preserve"> Л.А. Физическая культура [Электронный ресурс]: учебное пособие / Л.А. </w:t>
      </w:r>
      <w:proofErr w:type="spellStart"/>
      <w:r w:rsidRPr="004D355E">
        <w:rPr>
          <w:rFonts w:ascii="Times New Roman" w:eastAsia="Times New Roman" w:hAnsi="Times New Roman" w:cs="Times New Roman"/>
          <w:sz w:val="20"/>
          <w:szCs w:val="20"/>
        </w:rPr>
        <w:t>Небытова</w:t>
      </w:r>
      <w:proofErr w:type="spellEnd"/>
      <w:r w:rsidRPr="004D355E">
        <w:rPr>
          <w:rFonts w:ascii="Times New Roman" w:eastAsia="Times New Roman" w:hAnsi="Times New Roman" w:cs="Times New Roman"/>
          <w:sz w:val="20"/>
          <w:szCs w:val="20"/>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C65BB4" w:rsidRPr="004D355E" w:rsidRDefault="00C65BB4" w:rsidP="00CE0D39">
      <w:pPr>
        <w:pStyle w:val="affffffffff0"/>
        <w:numPr>
          <w:ilvl w:val="0"/>
          <w:numId w:val="80"/>
        </w:numPr>
        <w:tabs>
          <w:tab w:val="left" w:pos="900"/>
          <w:tab w:val="left" w:pos="1080"/>
        </w:tabs>
        <w:spacing w:before="0" w:beforeAutospacing="0" w:after="0" w:afterAutospacing="0"/>
        <w:ind w:left="0" w:firstLine="709"/>
        <w:jc w:val="both"/>
        <w:rPr>
          <w:rFonts w:ascii="Times New Roman" w:eastAsia="Times New Roman" w:hAnsi="Times New Roman" w:cs="Times New Roman"/>
          <w:sz w:val="20"/>
          <w:szCs w:val="20"/>
        </w:rPr>
      </w:pPr>
      <w:r w:rsidRPr="004D355E">
        <w:rPr>
          <w:rFonts w:ascii="Times New Roman" w:eastAsia="Times New Roman" w:hAnsi="Times New Roman" w:cs="Times New Roman"/>
          <w:sz w:val="20"/>
          <w:szCs w:val="20"/>
        </w:rPr>
        <w:t xml:space="preserve">Татарова С.Ю. Физическая культура как один из аспектов составляющих здоровый образ жизни студентов [Электронный ресурс] / С.Ю. Татарова, В.Б. </w:t>
      </w:r>
      <w:proofErr w:type="spellStart"/>
      <w:r w:rsidRPr="004D355E">
        <w:rPr>
          <w:rFonts w:ascii="Times New Roman" w:eastAsia="Times New Roman" w:hAnsi="Times New Roman" w:cs="Times New Roman"/>
          <w:sz w:val="20"/>
          <w:szCs w:val="20"/>
        </w:rPr>
        <w:t>Татаров</w:t>
      </w:r>
      <w:proofErr w:type="spellEnd"/>
      <w:r w:rsidRPr="004D355E">
        <w:rPr>
          <w:rFonts w:ascii="Times New Roman" w:eastAsia="Times New Roman" w:hAnsi="Times New Roman" w:cs="Times New Roman"/>
          <w:sz w:val="20"/>
          <w:szCs w:val="20"/>
        </w:rPr>
        <w:t>. — Электрон. текстовые данные. — М.: Научный консультант, 2017. — 211 c. — 978-5-9909615-6-2. — Режим доступа: http://www.iprbookshop.ru/75150</w:t>
      </w:r>
    </w:p>
    <w:p w:rsidR="00C65BB4" w:rsidRPr="004D355E" w:rsidRDefault="00C65BB4" w:rsidP="00CE0D39">
      <w:pPr>
        <w:tabs>
          <w:tab w:val="left" w:pos="1080"/>
        </w:tabs>
        <w:suppressAutoHyphens/>
        <w:spacing w:before="0" w:beforeAutospacing="0" w:after="0" w:afterAutospacing="0"/>
        <w:ind w:firstLine="709"/>
        <w:jc w:val="both"/>
        <w:rPr>
          <w:b/>
          <w:sz w:val="20"/>
          <w:szCs w:val="20"/>
        </w:rPr>
      </w:pPr>
    </w:p>
    <w:p w:rsidR="00C65BB4" w:rsidRPr="00357E6F" w:rsidRDefault="001739BB" w:rsidP="00CE0D39">
      <w:pPr>
        <w:tabs>
          <w:tab w:val="left" w:pos="1080"/>
        </w:tabs>
        <w:suppressAutoHyphens/>
        <w:spacing w:before="0" w:beforeAutospacing="0" w:after="0" w:afterAutospacing="0"/>
        <w:ind w:firstLine="709"/>
        <w:jc w:val="both"/>
        <w:rPr>
          <w:b/>
          <w:sz w:val="20"/>
          <w:szCs w:val="20"/>
        </w:rPr>
      </w:pPr>
      <w:r>
        <w:rPr>
          <w:b/>
          <w:sz w:val="20"/>
          <w:szCs w:val="20"/>
        </w:rPr>
        <w:t>7</w:t>
      </w:r>
      <w:r w:rsidR="00C65BB4" w:rsidRPr="00357E6F">
        <w:rPr>
          <w:b/>
          <w:sz w:val="20"/>
          <w:szCs w:val="20"/>
        </w:rPr>
        <w:t>.2. Ресурсы информационно-телекоммуникационной сети «Интернет»</w:t>
      </w:r>
    </w:p>
    <w:p w:rsidR="002A1142" w:rsidRPr="00B668B7" w:rsidRDefault="002A1142" w:rsidP="00CE0D39">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www.piter.com</w:t>
      </w:r>
    </w:p>
    <w:p w:rsidR="002A1142" w:rsidRPr="00B668B7" w:rsidRDefault="002A1142" w:rsidP="002A1142">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w:t>
      </w:r>
    </w:p>
    <w:p w:rsidR="002A1142" w:rsidRPr="00B668B7" w:rsidRDefault="002A1142" w:rsidP="002A1142">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http://lib.sportedu.ru/press/tpfk</w:t>
      </w:r>
    </w:p>
    <w:p w:rsidR="002A1142" w:rsidRPr="00B668B7" w:rsidRDefault="002A1142" w:rsidP="002A1142">
      <w:pPr>
        <w:numPr>
          <w:ilvl w:val="0"/>
          <w:numId w:val="76"/>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http://www.sportedu.ru</w:t>
      </w:r>
    </w:p>
    <w:p w:rsidR="00C65BB4" w:rsidRPr="00357E6F" w:rsidRDefault="002A1142" w:rsidP="002A1142">
      <w:pPr>
        <w:numPr>
          <w:ilvl w:val="0"/>
          <w:numId w:val="76"/>
        </w:numPr>
        <w:tabs>
          <w:tab w:val="clear" w:pos="1429"/>
          <w:tab w:val="left" w:pos="-360"/>
          <w:tab w:val="left" w:pos="900"/>
          <w:tab w:val="left" w:pos="1080"/>
        </w:tabs>
        <w:suppressAutoHyphens/>
        <w:spacing w:before="0" w:beforeAutospacing="0" w:after="0" w:afterAutospacing="0"/>
        <w:ind w:left="0" w:firstLine="709"/>
        <w:jc w:val="both"/>
        <w:rPr>
          <w:sz w:val="20"/>
          <w:szCs w:val="20"/>
        </w:rPr>
      </w:pPr>
      <w:r w:rsidRPr="00B668B7">
        <w:rPr>
          <w:sz w:val="20"/>
          <w:szCs w:val="20"/>
        </w:rPr>
        <w:t>http://www.infosport.ru</w:t>
      </w:r>
    </w:p>
    <w:p w:rsidR="0053405F" w:rsidRDefault="0053405F" w:rsidP="00C65BB4">
      <w:pPr>
        <w:tabs>
          <w:tab w:val="left" w:pos="360"/>
          <w:tab w:val="left" w:pos="900"/>
          <w:tab w:val="left" w:pos="993"/>
          <w:tab w:val="left" w:pos="1134"/>
        </w:tabs>
        <w:suppressAutoHyphens/>
        <w:spacing w:before="0" w:beforeAutospacing="0" w:after="0" w:afterAutospacing="0"/>
        <w:ind w:firstLine="709"/>
        <w:jc w:val="both"/>
        <w:rPr>
          <w:sz w:val="20"/>
          <w:szCs w:val="20"/>
        </w:rPr>
      </w:pPr>
    </w:p>
    <w:p w:rsidR="004B5B84" w:rsidRDefault="001739BB" w:rsidP="004B5B84">
      <w:pPr>
        <w:spacing w:before="0" w:beforeAutospacing="0" w:after="0" w:afterAutospacing="0"/>
        <w:ind w:firstLine="709"/>
        <w:jc w:val="both"/>
        <w:rPr>
          <w:b/>
          <w:sz w:val="20"/>
        </w:rPr>
      </w:pPr>
      <w:r>
        <w:rPr>
          <w:b/>
          <w:sz w:val="20"/>
        </w:rPr>
        <w:t>8</w:t>
      </w:r>
      <w:r w:rsidR="004B5B8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B5B84" w:rsidRDefault="004B5B84" w:rsidP="004B5B8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B5B84" w:rsidRDefault="004B5B84" w:rsidP="004B5B84">
      <w:pPr>
        <w:spacing w:before="0" w:beforeAutospacing="0" w:after="0" w:afterAutospacing="0"/>
        <w:ind w:firstLine="709"/>
        <w:jc w:val="both"/>
        <w:rPr>
          <w:sz w:val="20"/>
          <w:szCs w:val="20"/>
        </w:rPr>
      </w:pPr>
      <w:r w:rsidRPr="00C7799B">
        <w:rPr>
          <w:sz w:val="20"/>
          <w:szCs w:val="20"/>
        </w:rPr>
        <w:t xml:space="preserve">- </w:t>
      </w:r>
      <w:r w:rsidR="00FB1981" w:rsidRPr="00FB198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B1981" w:rsidRPr="00C7799B" w:rsidRDefault="00FB1981" w:rsidP="004B5B84">
      <w:pPr>
        <w:spacing w:before="0" w:beforeAutospacing="0" w:after="0" w:afterAutospacing="0"/>
        <w:ind w:firstLine="709"/>
        <w:jc w:val="both"/>
        <w:rPr>
          <w:sz w:val="20"/>
          <w:szCs w:val="20"/>
        </w:rPr>
      </w:pPr>
      <w:r>
        <w:rPr>
          <w:sz w:val="20"/>
          <w:szCs w:val="20"/>
        </w:rPr>
        <w:t>- спортивный зал;</w:t>
      </w:r>
    </w:p>
    <w:p w:rsidR="004B5B84" w:rsidRDefault="004B5B84" w:rsidP="004B5B8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Лицензионное программное обеспечение (в том числе, отечественного производства):</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Операционная система </w:t>
      </w:r>
      <w:r w:rsidRPr="00430D7E">
        <w:rPr>
          <w:sz w:val="20"/>
          <w:szCs w:val="20"/>
          <w:lang w:val="en-US"/>
        </w:rPr>
        <w:t>Windows</w:t>
      </w:r>
      <w:r w:rsidRPr="00430D7E">
        <w:rPr>
          <w:sz w:val="20"/>
          <w:szCs w:val="20"/>
        </w:rPr>
        <w:t xml:space="preserve"> </w:t>
      </w:r>
      <w:r w:rsidRPr="00430D7E">
        <w:rPr>
          <w:sz w:val="20"/>
          <w:szCs w:val="20"/>
          <w:lang w:val="en-US"/>
        </w:rPr>
        <w:t>Professional</w:t>
      </w:r>
      <w:r w:rsidRPr="00430D7E">
        <w:rPr>
          <w:sz w:val="20"/>
          <w:szCs w:val="20"/>
        </w:rPr>
        <w:t xml:space="preserve"> 10</w:t>
      </w:r>
    </w:p>
    <w:p w:rsidR="00C7799B" w:rsidRPr="00430D7E" w:rsidRDefault="00C7799B" w:rsidP="00C7799B">
      <w:pPr>
        <w:spacing w:before="0" w:beforeAutospacing="0" w:after="0" w:afterAutospacing="0"/>
        <w:ind w:firstLine="709"/>
        <w:rPr>
          <w:sz w:val="20"/>
          <w:szCs w:val="20"/>
        </w:rPr>
      </w:pPr>
      <w:r w:rsidRPr="00430D7E">
        <w:rPr>
          <w:sz w:val="20"/>
          <w:szCs w:val="20"/>
        </w:rPr>
        <w:t>ПО браузер – приложение операционной системы, предназначенное для просмотра Web-страниц</w:t>
      </w:r>
    </w:p>
    <w:p w:rsidR="00C7799B" w:rsidRPr="00430D7E" w:rsidRDefault="00C7799B" w:rsidP="00C7799B">
      <w:pPr>
        <w:spacing w:before="0" w:beforeAutospacing="0" w:after="0" w:afterAutospacing="0"/>
        <w:ind w:firstLine="709"/>
        <w:rPr>
          <w:sz w:val="20"/>
          <w:szCs w:val="20"/>
        </w:rPr>
      </w:pPr>
      <w:r w:rsidRPr="00430D7E">
        <w:rPr>
          <w:sz w:val="20"/>
          <w:szCs w:val="20"/>
        </w:rPr>
        <w:t>Платформа проведения аттестационных процедур с использованием каналов связи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lastRenderedPageBreak/>
        <w:t xml:space="preserve">Платформа проведения </w:t>
      </w:r>
      <w:proofErr w:type="spellStart"/>
      <w:r w:rsidRPr="00430D7E">
        <w:rPr>
          <w:sz w:val="20"/>
          <w:szCs w:val="20"/>
        </w:rPr>
        <w:t>вебинаров</w:t>
      </w:r>
      <w:proofErr w:type="spellEnd"/>
      <w:r w:rsidRPr="00430D7E">
        <w:rPr>
          <w:sz w:val="20"/>
          <w:szCs w:val="20"/>
        </w:rPr>
        <w:t xml:space="preserve">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Информационная технология. Онлайн тестирование цифровой платформы </w:t>
      </w:r>
      <w:proofErr w:type="spellStart"/>
      <w:r w:rsidRPr="00430D7E">
        <w:rPr>
          <w:sz w:val="20"/>
          <w:szCs w:val="20"/>
        </w:rPr>
        <w:t>Ровеб</w:t>
      </w:r>
      <w:proofErr w:type="spellEnd"/>
      <w:r w:rsidRPr="00430D7E">
        <w:rPr>
          <w:sz w:val="20"/>
          <w:szCs w:val="20"/>
        </w:rPr>
        <w:t xml:space="preserve">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7799B" w:rsidRPr="00430D7E" w:rsidRDefault="00C7799B" w:rsidP="00C7799B">
      <w:pPr>
        <w:spacing w:before="0" w:beforeAutospacing="0" w:after="0" w:afterAutospacing="0"/>
        <w:ind w:firstLine="709"/>
        <w:rPr>
          <w:sz w:val="20"/>
          <w:szCs w:val="20"/>
        </w:rPr>
      </w:pPr>
      <w:r w:rsidRPr="00430D7E">
        <w:rPr>
          <w:sz w:val="20"/>
          <w:szCs w:val="20"/>
        </w:rPr>
        <w:t>Электронный информационный ресурс «Личная студия обучающегося» (отечественное ПО)</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Свободно распространяемое программное обеспечение (в том числе отечественного производства):</w:t>
      </w:r>
    </w:p>
    <w:p w:rsidR="00C7799B" w:rsidRPr="00430D7E" w:rsidRDefault="00C7799B" w:rsidP="00C7799B">
      <w:pPr>
        <w:spacing w:before="0" w:beforeAutospacing="0" w:after="0" w:afterAutospacing="0"/>
        <w:ind w:firstLine="709"/>
        <w:rPr>
          <w:sz w:val="20"/>
          <w:szCs w:val="20"/>
        </w:rPr>
      </w:pPr>
      <w:r w:rsidRPr="00430D7E">
        <w:rPr>
          <w:sz w:val="20"/>
          <w:szCs w:val="20"/>
        </w:rPr>
        <w:t>Мой Офис Веб-редакторы https://edit.myoffice.ru (отечественное ПО)</w:t>
      </w:r>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Calc. </w:t>
      </w:r>
    </w:p>
    <w:p w:rsidR="00C7799B" w:rsidRPr="00430D7E" w:rsidRDefault="000E4858" w:rsidP="00C7799B">
      <w:pPr>
        <w:spacing w:before="0" w:beforeAutospacing="0" w:after="0" w:afterAutospacing="0"/>
        <w:ind w:firstLine="709"/>
        <w:rPr>
          <w:sz w:val="20"/>
          <w:szCs w:val="20"/>
          <w:lang w:val="en-US"/>
        </w:rPr>
      </w:pPr>
      <w:hyperlink r:id="rId7" w:history="1">
        <w:r w:rsidR="00C7799B" w:rsidRPr="00430D7E">
          <w:rPr>
            <w:sz w:val="20"/>
            <w:szCs w:val="20"/>
            <w:lang w:val="en-US"/>
          </w:rPr>
          <w:t>http://qsp.su/tools/onlinehelp/about_license_gpl_russian.html</w:t>
        </w:r>
      </w:hyperlink>
      <w:r w:rsidR="00C7799B" w:rsidRPr="00430D7E">
        <w:rPr>
          <w:sz w:val="20"/>
          <w:szCs w:val="20"/>
          <w:lang w:val="en-US"/>
        </w:rPr>
        <w:t xml:space="preserve"> </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ПО </w:t>
      </w:r>
      <w:proofErr w:type="spellStart"/>
      <w:r w:rsidRPr="00430D7E">
        <w:rPr>
          <w:sz w:val="20"/>
          <w:szCs w:val="20"/>
        </w:rPr>
        <w:t>OpenOffice.Org.Base</w:t>
      </w:r>
      <w:proofErr w:type="spellEnd"/>
    </w:p>
    <w:p w:rsidR="00C7799B" w:rsidRPr="00430D7E" w:rsidRDefault="00AC5972" w:rsidP="00C7799B">
      <w:pPr>
        <w:spacing w:before="0" w:beforeAutospacing="0" w:after="0" w:afterAutospacing="0"/>
        <w:ind w:firstLine="709"/>
        <w:rPr>
          <w:sz w:val="20"/>
          <w:szCs w:val="20"/>
        </w:rPr>
      </w:pPr>
      <w:hyperlink r:id="rId8" w:history="1">
        <w:r w:rsidR="00C7799B" w:rsidRPr="00430D7E">
          <w:rPr>
            <w:sz w:val="20"/>
            <w:szCs w:val="20"/>
          </w:rPr>
          <w:t>http://qsp.su/tools/onlinehelp/about_license_gpl_russian.html</w:t>
        </w:r>
      </w:hyperlink>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w:t>
      </w:r>
      <w:proofErr w:type="spellStart"/>
      <w:r w:rsidRPr="00430D7E">
        <w:rPr>
          <w:sz w:val="20"/>
          <w:szCs w:val="20"/>
          <w:lang w:val="en-US"/>
        </w:rPr>
        <w:t>OpenOffice.org.Impress</w:t>
      </w:r>
      <w:proofErr w:type="spellEnd"/>
      <w:r w:rsidRPr="00430D7E">
        <w:rPr>
          <w:sz w:val="20"/>
          <w:szCs w:val="20"/>
          <w:lang w:val="en-US"/>
        </w:rPr>
        <w:t xml:space="preserve"> </w:t>
      </w:r>
    </w:p>
    <w:p w:rsidR="00C7799B" w:rsidRPr="00430D7E" w:rsidRDefault="000E4858" w:rsidP="00C7799B">
      <w:pPr>
        <w:spacing w:before="0" w:beforeAutospacing="0" w:after="0" w:afterAutospacing="0"/>
        <w:ind w:firstLine="709"/>
        <w:rPr>
          <w:sz w:val="20"/>
          <w:szCs w:val="20"/>
          <w:lang w:val="en-US"/>
        </w:rPr>
      </w:pPr>
      <w:hyperlink r:id="rId9" w:history="1">
        <w:r w:rsidR="00C7799B" w:rsidRPr="00430D7E">
          <w:rPr>
            <w:sz w:val="20"/>
            <w:szCs w:val="20"/>
            <w:lang w:val="en-US"/>
          </w:rPr>
          <w:t>http://qsp.su/tools/onlinehelp/about_license_gpl_russian.html</w:t>
        </w:r>
      </w:hyperlink>
      <w:r w:rsidR="00C7799B" w:rsidRPr="00430D7E">
        <w:rPr>
          <w:sz w:val="20"/>
          <w:szCs w:val="20"/>
          <w:lang w:val="en-US"/>
        </w:rPr>
        <w:t xml:space="preserve"> </w:t>
      </w:r>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Writer </w:t>
      </w:r>
    </w:p>
    <w:p w:rsidR="00C7799B" w:rsidRPr="00430D7E" w:rsidRDefault="000E4858" w:rsidP="00C7799B">
      <w:pPr>
        <w:spacing w:before="0" w:beforeAutospacing="0" w:after="0" w:afterAutospacing="0"/>
        <w:ind w:firstLine="709"/>
        <w:rPr>
          <w:sz w:val="20"/>
          <w:szCs w:val="20"/>
          <w:lang w:val="en-US"/>
        </w:rPr>
      </w:pPr>
      <w:hyperlink r:id="rId10" w:history="1">
        <w:r w:rsidR="00C7799B" w:rsidRPr="00430D7E">
          <w:rPr>
            <w:sz w:val="20"/>
            <w:szCs w:val="20"/>
            <w:lang w:val="en-US"/>
          </w:rPr>
          <w:t>http://qsp.su/tools/onlinehelp/about_license_gpl_russian.html</w:t>
        </w:r>
      </w:hyperlink>
    </w:p>
    <w:p w:rsidR="00C7799B" w:rsidRPr="00430D7E" w:rsidRDefault="00C7799B" w:rsidP="00C7799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 Office.org Draw</w:t>
      </w:r>
    </w:p>
    <w:p w:rsidR="00C7799B" w:rsidRPr="00430D7E" w:rsidRDefault="000E4858" w:rsidP="00C7799B">
      <w:pPr>
        <w:spacing w:before="0" w:beforeAutospacing="0" w:after="0" w:afterAutospacing="0"/>
        <w:ind w:firstLine="709"/>
        <w:rPr>
          <w:sz w:val="20"/>
          <w:szCs w:val="20"/>
          <w:lang w:val="en-US"/>
        </w:rPr>
      </w:pPr>
      <w:hyperlink r:id="rId11" w:history="1">
        <w:r w:rsidR="00C7799B" w:rsidRPr="00430D7E">
          <w:rPr>
            <w:sz w:val="20"/>
            <w:szCs w:val="20"/>
            <w:lang w:val="en-US"/>
          </w:rPr>
          <w:t>http://qsp.su/tools/onlinehelp/about_license_gpl_russian.html</w:t>
        </w:r>
      </w:hyperlink>
    </w:p>
    <w:p w:rsidR="00C7799B" w:rsidRPr="00430D7E" w:rsidRDefault="00C7799B" w:rsidP="00C7799B">
      <w:pPr>
        <w:spacing w:before="0" w:beforeAutospacing="0" w:after="0" w:afterAutospacing="0"/>
        <w:ind w:firstLine="709"/>
        <w:rPr>
          <w:sz w:val="20"/>
          <w:szCs w:val="20"/>
        </w:rPr>
      </w:pPr>
      <w:r w:rsidRPr="00430D7E">
        <w:rPr>
          <w:sz w:val="20"/>
          <w:szCs w:val="20"/>
        </w:rPr>
        <w:t xml:space="preserve">ПО «Блокнот» - стандартное приложение операционной системы (MS </w:t>
      </w:r>
      <w:proofErr w:type="spellStart"/>
      <w:r w:rsidRPr="00430D7E">
        <w:rPr>
          <w:sz w:val="20"/>
          <w:szCs w:val="20"/>
        </w:rPr>
        <w:t>Windows</w:t>
      </w:r>
      <w:proofErr w:type="spellEnd"/>
      <w:r w:rsidRPr="00430D7E">
        <w:rPr>
          <w:sz w:val="20"/>
          <w:szCs w:val="20"/>
        </w:rPr>
        <w:t xml:space="preserve">, </w:t>
      </w:r>
      <w:proofErr w:type="spellStart"/>
      <w:r w:rsidRPr="00430D7E">
        <w:rPr>
          <w:sz w:val="20"/>
          <w:szCs w:val="20"/>
        </w:rPr>
        <w:t>Android</w:t>
      </w:r>
      <w:proofErr w:type="spellEnd"/>
      <w:r w:rsidRPr="00430D7E">
        <w:rPr>
          <w:sz w:val="20"/>
          <w:szCs w:val="20"/>
        </w:rPr>
        <w:t xml:space="preserve"> и т.д.), </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предназначенное для работы с текстами;  </w:t>
      </w:r>
    </w:p>
    <w:p w:rsidR="00C7799B" w:rsidRPr="00430D7E"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Современные профессиональные базы данных:</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Реестр профессиональных стандартов https://profstandart.rosmintrud.ru/obshchiy-informatsionnyy-blok/natsionalnyy-reestr-professionalnykh-standartov/reestr-professionalnykh-standartov/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Реестр студентов/ординаторов/аспирантов/ассистентов-стажеров https://www.mos.ru/karta-moskvicha/services-proverka-grazhdanina-v-reestre-studentov/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Конституция РФ - http://www.constitution.ru/ </w:t>
      </w:r>
    </w:p>
    <w:p w:rsidR="00C7799B" w:rsidRPr="009604E5" w:rsidRDefault="00C7799B" w:rsidP="00C7799B">
      <w:pPr>
        <w:spacing w:before="0" w:beforeAutospacing="0" w:after="0" w:afterAutospacing="0"/>
        <w:ind w:firstLine="709"/>
        <w:rPr>
          <w:sz w:val="20"/>
          <w:szCs w:val="20"/>
        </w:rPr>
      </w:pPr>
      <w:r w:rsidRPr="009604E5">
        <w:rPr>
          <w:sz w:val="20"/>
          <w:szCs w:val="20"/>
        </w:rPr>
        <w:t>Общероссийская общественная организация «Ассоциация Юристов России» - http://www.alrf.ru/</w:t>
      </w:r>
    </w:p>
    <w:p w:rsidR="00C7799B" w:rsidRPr="009604E5" w:rsidRDefault="00C7799B" w:rsidP="00C7799B">
      <w:pPr>
        <w:spacing w:before="0" w:beforeAutospacing="0" w:after="0" w:afterAutospacing="0"/>
        <w:ind w:firstLine="709"/>
        <w:rPr>
          <w:sz w:val="20"/>
          <w:szCs w:val="20"/>
        </w:rPr>
      </w:pPr>
      <w:r w:rsidRPr="009604E5">
        <w:rPr>
          <w:sz w:val="20"/>
          <w:szCs w:val="20"/>
        </w:rPr>
        <w:t>Государственная Дума РФ- http://www.duma.gov.ru</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Федеральная палата адвокатов- http://fparf.ru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Адвокатская палата города Москвы- http://www.advokatymoscow.ru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Конституционный суд РФ - http://www.ksrf.ru </w:t>
      </w:r>
    </w:p>
    <w:p w:rsidR="00C7799B" w:rsidRPr="009604E5" w:rsidRDefault="00C7799B" w:rsidP="00C7799B">
      <w:pPr>
        <w:spacing w:before="0" w:beforeAutospacing="0" w:after="0" w:afterAutospacing="0"/>
        <w:ind w:firstLine="709"/>
        <w:rPr>
          <w:sz w:val="20"/>
          <w:szCs w:val="20"/>
        </w:rPr>
      </w:pPr>
      <w:r w:rsidRPr="009604E5">
        <w:rPr>
          <w:sz w:val="20"/>
          <w:szCs w:val="20"/>
        </w:rPr>
        <w:t>Верховный Суд Российской Федерации - http://www.vsrf.ru</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Федеральные Арбитражные Суды Российской Федерации - http://www.arbitr.ru </w:t>
      </w:r>
    </w:p>
    <w:p w:rsidR="00C7799B" w:rsidRPr="009604E5" w:rsidRDefault="00C7799B" w:rsidP="00C7799B">
      <w:pPr>
        <w:spacing w:before="0" w:beforeAutospacing="0" w:after="0" w:afterAutospacing="0"/>
        <w:ind w:firstLine="709"/>
        <w:rPr>
          <w:sz w:val="20"/>
          <w:szCs w:val="20"/>
        </w:rPr>
      </w:pPr>
      <w:r w:rsidRPr="009604E5">
        <w:rPr>
          <w:sz w:val="20"/>
          <w:szCs w:val="20"/>
        </w:rPr>
        <w:t>Федеральная служба по труду и занятости (</w:t>
      </w:r>
      <w:proofErr w:type="spellStart"/>
      <w:r w:rsidRPr="009604E5">
        <w:rPr>
          <w:sz w:val="20"/>
          <w:szCs w:val="20"/>
        </w:rPr>
        <w:t>Роструд</w:t>
      </w:r>
      <w:proofErr w:type="spellEnd"/>
      <w:r w:rsidRPr="009604E5">
        <w:rPr>
          <w:sz w:val="20"/>
          <w:szCs w:val="20"/>
        </w:rPr>
        <w:t xml:space="preserve">) - www.rostrud.ru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Федерация независимых профсоюзов России - http://www.finpr.ru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Пенсионный фонд Российской Федерации - http://www.pfrf.ru </w:t>
      </w:r>
    </w:p>
    <w:p w:rsidR="00C7799B" w:rsidRPr="009604E5" w:rsidRDefault="00C7799B" w:rsidP="00C7799B">
      <w:pPr>
        <w:spacing w:before="0" w:beforeAutospacing="0" w:after="0" w:afterAutospacing="0"/>
        <w:ind w:firstLine="709"/>
        <w:rPr>
          <w:sz w:val="20"/>
          <w:szCs w:val="20"/>
        </w:rPr>
      </w:pPr>
      <w:r w:rsidRPr="009604E5">
        <w:rPr>
          <w:sz w:val="20"/>
          <w:szCs w:val="20"/>
        </w:rPr>
        <w:t>Экспертно-криминалистический центр-</w:t>
      </w:r>
    </w:p>
    <w:p w:rsidR="00C7799B" w:rsidRPr="009604E5" w:rsidRDefault="00C7799B" w:rsidP="00C7799B">
      <w:pPr>
        <w:spacing w:before="0" w:beforeAutospacing="0" w:after="0" w:afterAutospacing="0"/>
        <w:ind w:firstLine="709"/>
        <w:rPr>
          <w:sz w:val="20"/>
          <w:szCs w:val="20"/>
        </w:rPr>
      </w:pPr>
      <w:r w:rsidRPr="009604E5">
        <w:rPr>
          <w:sz w:val="20"/>
          <w:szCs w:val="20"/>
        </w:rPr>
        <w:t>https://xn--b1aew.xn--p1ai/</w:t>
      </w:r>
      <w:proofErr w:type="spellStart"/>
      <w:r w:rsidRPr="009604E5">
        <w:rPr>
          <w:sz w:val="20"/>
          <w:szCs w:val="20"/>
        </w:rPr>
        <w:t>mvd</w:t>
      </w:r>
      <w:proofErr w:type="spellEnd"/>
      <w:r w:rsidRPr="009604E5">
        <w:rPr>
          <w:sz w:val="20"/>
          <w:szCs w:val="20"/>
        </w:rPr>
        <w:t>/structure1/</w:t>
      </w:r>
      <w:proofErr w:type="spellStart"/>
      <w:r w:rsidRPr="009604E5">
        <w:rPr>
          <w:sz w:val="20"/>
          <w:szCs w:val="20"/>
        </w:rPr>
        <w:t>Centri</w:t>
      </w:r>
      <w:proofErr w:type="spellEnd"/>
      <w:r w:rsidRPr="009604E5">
        <w:rPr>
          <w:sz w:val="20"/>
          <w:szCs w:val="20"/>
        </w:rPr>
        <w:t>/</w:t>
      </w:r>
      <w:proofErr w:type="spellStart"/>
      <w:r w:rsidRPr="009604E5">
        <w:rPr>
          <w:sz w:val="20"/>
          <w:szCs w:val="20"/>
        </w:rPr>
        <w:t>JEkspertno_kriminalisticheskij_centr</w:t>
      </w:r>
      <w:proofErr w:type="spellEnd"/>
    </w:p>
    <w:p w:rsidR="00C7799B" w:rsidRPr="009604E5" w:rsidRDefault="00C7799B" w:rsidP="00C7799B">
      <w:pPr>
        <w:spacing w:before="0" w:beforeAutospacing="0" w:after="0" w:afterAutospacing="0"/>
        <w:ind w:firstLine="709"/>
        <w:rPr>
          <w:sz w:val="20"/>
          <w:szCs w:val="20"/>
        </w:rPr>
      </w:pPr>
      <w:r w:rsidRPr="009604E5">
        <w:rPr>
          <w:sz w:val="20"/>
          <w:szCs w:val="20"/>
        </w:rPr>
        <w:t xml:space="preserve">Следственный комитет Российской Федерации - https://sledcom.ru </w:t>
      </w:r>
    </w:p>
    <w:p w:rsidR="00C7799B" w:rsidRPr="009604E5" w:rsidRDefault="00C7799B" w:rsidP="00C7799B">
      <w:pPr>
        <w:spacing w:before="0" w:beforeAutospacing="0" w:after="0" w:afterAutospacing="0"/>
        <w:ind w:firstLine="709"/>
        <w:rPr>
          <w:sz w:val="20"/>
          <w:szCs w:val="20"/>
        </w:rPr>
      </w:pPr>
      <w:r w:rsidRPr="009604E5">
        <w:rPr>
          <w:sz w:val="20"/>
          <w:szCs w:val="20"/>
        </w:rPr>
        <w:t xml:space="preserve">Министерство внутренних дел Российской Федерации - https://мвд.рф </w:t>
      </w:r>
    </w:p>
    <w:p w:rsidR="00C7799B" w:rsidRDefault="00C7799B" w:rsidP="00C7799B">
      <w:pPr>
        <w:spacing w:before="0" w:beforeAutospacing="0" w:after="0" w:afterAutospacing="0"/>
        <w:ind w:firstLine="709"/>
        <w:rPr>
          <w:sz w:val="20"/>
          <w:szCs w:val="20"/>
        </w:rPr>
      </w:pPr>
      <w:r w:rsidRPr="009604E5">
        <w:rPr>
          <w:sz w:val="20"/>
          <w:szCs w:val="20"/>
        </w:rPr>
        <w:t xml:space="preserve">Генеральная прокуратура РФ - https://genproc.gov.ru </w:t>
      </w:r>
    </w:p>
    <w:p w:rsidR="00C7799B" w:rsidRPr="00430D7E" w:rsidRDefault="00C7799B" w:rsidP="00C7799B">
      <w:pPr>
        <w:spacing w:before="0" w:beforeAutospacing="0" w:after="0" w:afterAutospacing="0"/>
        <w:ind w:firstLine="709"/>
        <w:rPr>
          <w:sz w:val="20"/>
          <w:szCs w:val="20"/>
        </w:rPr>
      </w:pPr>
      <w:r w:rsidRPr="00430D7E">
        <w:rPr>
          <w:sz w:val="20"/>
          <w:szCs w:val="20"/>
        </w:rPr>
        <w:t xml:space="preserve">Научная электронная библиотека. </w:t>
      </w:r>
      <w:r w:rsidRPr="00430D7E">
        <w:rPr>
          <w:sz w:val="20"/>
          <w:szCs w:val="20"/>
          <w:lang w:val="en-US"/>
        </w:rPr>
        <w:t>http</w:t>
      </w:r>
      <w:r w:rsidRPr="00430D7E">
        <w:rPr>
          <w:sz w:val="20"/>
          <w:szCs w:val="20"/>
        </w:rPr>
        <w:t>://</w:t>
      </w:r>
      <w:proofErr w:type="spellStart"/>
      <w:r w:rsidRPr="00430D7E">
        <w:rPr>
          <w:sz w:val="20"/>
          <w:szCs w:val="20"/>
          <w:lang w:val="en-US"/>
        </w:rPr>
        <w:t>elibrary</w:t>
      </w:r>
      <w:proofErr w:type="spellEnd"/>
      <w:r w:rsidRPr="00430D7E">
        <w:rPr>
          <w:sz w:val="20"/>
          <w:szCs w:val="20"/>
        </w:rPr>
        <w:t>.</w:t>
      </w:r>
      <w:proofErr w:type="spellStart"/>
      <w:r w:rsidRPr="00430D7E">
        <w:rPr>
          <w:sz w:val="20"/>
          <w:szCs w:val="20"/>
          <w:lang w:val="en-US"/>
        </w:rPr>
        <w:t>ru</w:t>
      </w:r>
      <w:proofErr w:type="spellEnd"/>
    </w:p>
    <w:p w:rsidR="00C7799B" w:rsidRPr="00430D7E" w:rsidRDefault="00C7799B" w:rsidP="00C7799B">
      <w:pPr>
        <w:spacing w:before="0" w:beforeAutospacing="0" w:after="0" w:afterAutospacing="0"/>
        <w:ind w:firstLine="709"/>
        <w:rPr>
          <w:sz w:val="20"/>
          <w:szCs w:val="20"/>
        </w:rPr>
      </w:pPr>
      <w:r w:rsidRPr="00430D7E">
        <w:rPr>
          <w:sz w:val="20"/>
          <w:szCs w:val="20"/>
        </w:rPr>
        <w:t xml:space="preserve">Электронно-библиотечная система </w:t>
      </w:r>
      <w:proofErr w:type="spellStart"/>
      <w:r w:rsidRPr="00430D7E">
        <w:rPr>
          <w:sz w:val="20"/>
          <w:szCs w:val="20"/>
          <w:lang w:val="en-US"/>
        </w:rPr>
        <w:t>IPRbooks</w:t>
      </w:r>
      <w:proofErr w:type="spellEnd"/>
      <w:r w:rsidRPr="00430D7E">
        <w:rPr>
          <w:sz w:val="20"/>
          <w:szCs w:val="20"/>
        </w:rPr>
        <w:t xml:space="preserve"> (ЭБС </w:t>
      </w:r>
      <w:proofErr w:type="spellStart"/>
      <w:r w:rsidRPr="00430D7E">
        <w:rPr>
          <w:sz w:val="20"/>
          <w:szCs w:val="20"/>
          <w:lang w:val="en-US"/>
        </w:rPr>
        <w:t>IPRbooks</w:t>
      </w:r>
      <w:proofErr w:type="spellEnd"/>
      <w:r w:rsidRPr="00430D7E">
        <w:rPr>
          <w:sz w:val="20"/>
          <w:szCs w:val="20"/>
        </w:rPr>
        <w:t>) –</w:t>
      </w:r>
      <w:r>
        <w:rPr>
          <w:sz w:val="20"/>
          <w:szCs w:val="20"/>
        </w:rPr>
        <w:t xml:space="preserve"> </w:t>
      </w:r>
      <w:r w:rsidRPr="00430D7E">
        <w:rPr>
          <w:sz w:val="20"/>
          <w:szCs w:val="20"/>
        </w:rPr>
        <w:t>электронная библиотека по всем отраслям знаний</w:t>
      </w:r>
      <w:r>
        <w:rPr>
          <w:sz w:val="20"/>
          <w:szCs w:val="20"/>
        </w:rPr>
        <w:t xml:space="preserve"> </w:t>
      </w:r>
      <w:hyperlink r:id="rId12" w:history="1">
        <w:r w:rsidRPr="00430D7E">
          <w:rPr>
            <w:rStyle w:val="af1"/>
            <w:sz w:val="20"/>
            <w:szCs w:val="20"/>
            <w:lang w:val="en-US"/>
          </w:rPr>
          <w:t>http</w:t>
        </w:r>
        <w:r w:rsidRPr="00430D7E">
          <w:rPr>
            <w:rStyle w:val="af1"/>
            <w:sz w:val="20"/>
            <w:szCs w:val="20"/>
          </w:rPr>
          <w:t>://</w:t>
        </w:r>
        <w:r w:rsidRPr="00430D7E">
          <w:rPr>
            <w:rStyle w:val="af1"/>
            <w:sz w:val="20"/>
            <w:szCs w:val="20"/>
            <w:lang w:val="en-US"/>
          </w:rPr>
          <w:t>www</w:t>
        </w:r>
        <w:r w:rsidRPr="00430D7E">
          <w:rPr>
            <w:rStyle w:val="af1"/>
            <w:sz w:val="20"/>
            <w:szCs w:val="20"/>
          </w:rPr>
          <w:t>.</w:t>
        </w:r>
        <w:proofErr w:type="spellStart"/>
        <w:r w:rsidRPr="00430D7E">
          <w:rPr>
            <w:rStyle w:val="af1"/>
            <w:sz w:val="20"/>
            <w:szCs w:val="20"/>
            <w:lang w:val="en-US"/>
          </w:rPr>
          <w:t>iprbookshop</w:t>
        </w:r>
        <w:proofErr w:type="spellEnd"/>
        <w:r w:rsidRPr="00430D7E">
          <w:rPr>
            <w:rStyle w:val="af1"/>
            <w:sz w:val="20"/>
            <w:szCs w:val="20"/>
          </w:rPr>
          <w:t>.</w:t>
        </w:r>
        <w:proofErr w:type="spellStart"/>
        <w:r w:rsidRPr="00430D7E">
          <w:rPr>
            <w:rStyle w:val="af1"/>
            <w:sz w:val="20"/>
            <w:szCs w:val="20"/>
            <w:lang w:val="en-US"/>
          </w:rPr>
          <w:t>ru</w:t>
        </w:r>
        <w:proofErr w:type="spellEnd"/>
      </w:hyperlink>
    </w:p>
    <w:p w:rsidR="00C7799B" w:rsidRPr="00D52134" w:rsidRDefault="00C7799B" w:rsidP="00C779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7799B" w:rsidRPr="0048691E" w:rsidRDefault="00C7799B" w:rsidP="00C7799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7799B" w:rsidRPr="00D52134" w:rsidRDefault="00C7799B" w:rsidP="00C7799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65BB4" w:rsidRDefault="00841522" w:rsidP="00C65BB4"/>
    <w:sectPr w:rsidR="00841522" w:rsidRPr="00C65BB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5709B3"/>
    <w:multiLevelType w:val="multilevel"/>
    <w:tmpl w:val="015709B3"/>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9A7046B"/>
    <w:multiLevelType w:val="multilevel"/>
    <w:tmpl w:val="21AAE68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9D4A81"/>
    <w:multiLevelType w:val="hybridMultilevel"/>
    <w:tmpl w:val="FF1694D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53F4091"/>
    <w:multiLevelType w:val="multilevel"/>
    <w:tmpl w:val="153F409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18114E"/>
    <w:multiLevelType w:val="multilevel"/>
    <w:tmpl w:val="1B18114E"/>
    <w:lvl w:ilvl="0">
      <w:start w:val="1"/>
      <w:numFmt w:val="decimal"/>
      <w:lvlText w:val="%1."/>
      <w:lvlJc w:val="left"/>
      <w:pPr>
        <w:tabs>
          <w:tab w:val="num" w:pos="600"/>
        </w:tabs>
        <w:ind w:left="600" w:hanging="360"/>
      </w:pPr>
      <w:rPr>
        <w:rFonts w:cs="Times New Roman"/>
      </w:rPr>
    </w:lvl>
    <w:lvl w:ilvl="1">
      <w:start w:val="6"/>
      <w:numFmt w:val="decimal"/>
      <w:lvlText w:val="%2"/>
      <w:lvlJc w:val="left"/>
      <w:pPr>
        <w:tabs>
          <w:tab w:val="num" w:pos="1320"/>
        </w:tabs>
        <w:ind w:left="1320" w:hanging="360"/>
      </w:pPr>
      <w:rPr>
        <w:rFonts w:cs="Times New Roman" w:hint="default"/>
      </w:rPr>
    </w:lvl>
    <w:lvl w:ilvl="2">
      <w:start w:val="1"/>
      <w:numFmt w:val="lowerRoman"/>
      <w:lvlText w:val="%3."/>
      <w:lvlJc w:val="righ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righ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right"/>
      <w:pPr>
        <w:tabs>
          <w:tab w:val="num" w:pos="6360"/>
        </w:tabs>
        <w:ind w:left="6360" w:hanging="180"/>
      </w:pPr>
      <w:rPr>
        <w:rFonts w:cs="Times New Roman"/>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B835DC"/>
    <w:multiLevelType w:val="multilevel"/>
    <w:tmpl w:val="29B835D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69B7371"/>
    <w:multiLevelType w:val="multilevel"/>
    <w:tmpl w:val="2D30E29A"/>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3" w15:restartNumberingAfterBreak="0">
    <w:nsid w:val="478B6BAF"/>
    <w:multiLevelType w:val="hybridMultilevel"/>
    <w:tmpl w:val="E1ECA20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79F57D7"/>
    <w:multiLevelType w:val="multilevel"/>
    <w:tmpl w:val="479F57D7"/>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DC12D3B"/>
    <w:multiLevelType w:val="multilevel"/>
    <w:tmpl w:val="4DC12D3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1AE6FB9"/>
    <w:multiLevelType w:val="multilevel"/>
    <w:tmpl w:val="71AE6FB9"/>
    <w:lvl w:ilvl="0">
      <w:start w:val="1"/>
      <w:numFmt w:val="decimal"/>
      <w:lvlText w:val="%1."/>
      <w:lvlJc w:val="left"/>
      <w:pPr>
        <w:tabs>
          <w:tab w:val="num" w:pos="417"/>
        </w:tabs>
        <w:ind w:left="417" w:hanging="360"/>
      </w:pPr>
      <w:rPr>
        <w:rFonts w:cs="Times New Roman" w:hint="default"/>
        <w:b w:val="0"/>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7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F86FDF"/>
    <w:multiLevelType w:val="multilevel"/>
    <w:tmpl w:val="72F86FD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AE914AB"/>
    <w:multiLevelType w:val="multilevel"/>
    <w:tmpl w:val="7AE914AB"/>
    <w:lvl w:ilvl="0">
      <w:start w:val="1"/>
      <w:numFmt w:val="bullet"/>
      <w:lvlText w:val=""/>
      <w:lvlJc w:val="left"/>
      <w:pPr>
        <w:tabs>
          <w:tab w:val="num" w:pos="1534"/>
        </w:tabs>
        <w:ind w:left="153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1"/>
  </w:num>
  <w:num w:numId="16">
    <w:abstractNumId w:val="36"/>
  </w:num>
  <w:num w:numId="17">
    <w:abstractNumId w:val="63"/>
  </w:num>
  <w:num w:numId="18">
    <w:abstractNumId w:val="68"/>
  </w:num>
  <w:num w:numId="19">
    <w:abstractNumId w:val="64"/>
  </w:num>
  <w:num w:numId="20">
    <w:abstractNumId w:val="10"/>
  </w:num>
  <w:num w:numId="21">
    <w:abstractNumId w:val="13"/>
  </w:num>
  <w:num w:numId="22">
    <w:abstractNumId w:val="17"/>
  </w:num>
  <w:num w:numId="23">
    <w:abstractNumId w:val="20"/>
  </w:num>
  <w:num w:numId="24">
    <w:abstractNumId w:val="25"/>
  </w:num>
  <w:num w:numId="25">
    <w:abstractNumId w:val="27"/>
  </w:num>
  <w:num w:numId="26">
    <w:abstractNumId w:val="34"/>
  </w:num>
  <w:num w:numId="27">
    <w:abstractNumId w:val="41"/>
  </w:num>
  <w:num w:numId="28">
    <w:abstractNumId w:val="42"/>
  </w:num>
  <w:num w:numId="29">
    <w:abstractNumId w:val="47"/>
  </w:num>
  <w:num w:numId="30">
    <w:abstractNumId w:val="48"/>
  </w:num>
  <w:num w:numId="31">
    <w:abstractNumId w:val="59"/>
  </w:num>
  <w:num w:numId="32">
    <w:abstractNumId w:val="60"/>
  </w:num>
  <w:num w:numId="33">
    <w:abstractNumId w:val="66"/>
  </w:num>
  <w:num w:numId="34">
    <w:abstractNumId w:val="69"/>
  </w:num>
  <w:num w:numId="35">
    <w:abstractNumId w:val="76"/>
  </w:num>
  <w:num w:numId="36">
    <w:abstractNumId w:val="77"/>
  </w:num>
  <w:num w:numId="37">
    <w:abstractNumId w:val="58"/>
  </w:num>
  <w:num w:numId="38">
    <w:abstractNumId w:val="46"/>
  </w:num>
  <w:num w:numId="39">
    <w:abstractNumId w:val="11"/>
  </w:num>
  <w:num w:numId="40">
    <w:abstractNumId w:val="9"/>
  </w:num>
  <w:num w:numId="41">
    <w:abstractNumId w:val="44"/>
  </w:num>
  <w:num w:numId="42">
    <w:abstractNumId w:val="35"/>
  </w:num>
  <w:num w:numId="43">
    <w:abstractNumId w:val="45"/>
  </w:num>
  <w:num w:numId="44">
    <w:abstractNumId w:val="40"/>
  </w:num>
  <w:num w:numId="45">
    <w:abstractNumId w:val="15"/>
  </w:num>
  <w:num w:numId="46">
    <w:abstractNumId w:val="28"/>
  </w:num>
  <w:num w:numId="47">
    <w:abstractNumId w:val="49"/>
  </w:num>
  <w:num w:numId="48">
    <w:abstractNumId w:val="16"/>
  </w:num>
  <w:num w:numId="49">
    <w:abstractNumId w:val="39"/>
  </w:num>
  <w:num w:numId="50">
    <w:abstractNumId w:val="37"/>
  </w:num>
  <w:num w:numId="51">
    <w:abstractNumId w:val="31"/>
  </w:num>
  <w:num w:numId="52">
    <w:abstractNumId w:val="32"/>
  </w:num>
  <w:num w:numId="53">
    <w:abstractNumId w:val="29"/>
  </w:num>
  <w:num w:numId="54">
    <w:abstractNumId w:val="50"/>
  </w:num>
  <w:num w:numId="55">
    <w:abstractNumId w:val="6"/>
  </w:num>
  <w:num w:numId="56">
    <w:abstractNumId w:val="19"/>
  </w:num>
  <w:num w:numId="57">
    <w:abstractNumId w:val="22"/>
  </w:num>
  <w:num w:numId="58">
    <w:abstractNumId w:val="23"/>
  </w:num>
  <w:num w:numId="59">
    <w:abstractNumId w:val="51"/>
  </w:num>
  <w:num w:numId="60">
    <w:abstractNumId w:val="62"/>
  </w:num>
  <w:num w:numId="61">
    <w:abstractNumId w:val="75"/>
  </w:num>
  <w:num w:numId="62">
    <w:abstractNumId w:val="38"/>
  </w:num>
  <w:num w:numId="63">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1"/>
  </w:num>
  <w:num w:numId="65">
    <w:abstractNumId w:val="67"/>
  </w:num>
  <w:num w:numId="66">
    <w:abstractNumId w:val="54"/>
  </w:num>
  <w:num w:numId="67">
    <w:abstractNumId w:val="74"/>
  </w:num>
  <w:num w:numId="68">
    <w:abstractNumId w:val="8"/>
  </w:num>
  <w:num w:numId="69">
    <w:abstractNumId w:val="24"/>
  </w:num>
  <w:num w:numId="70">
    <w:abstractNumId w:val="55"/>
  </w:num>
  <w:num w:numId="71">
    <w:abstractNumId w:val="33"/>
  </w:num>
  <w:num w:numId="72">
    <w:abstractNumId w:val="21"/>
  </w:num>
  <w:num w:numId="73">
    <w:abstractNumId w:val="70"/>
  </w:num>
  <w:num w:numId="74">
    <w:abstractNumId w:val="72"/>
  </w:num>
  <w:num w:numId="75">
    <w:abstractNumId w:val="57"/>
  </w:num>
  <w:num w:numId="76">
    <w:abstractNumId w:val="43"/>
  </w:num>
  <w:num w:numId="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num>
  <w:num w:numId="79">
    <w:abstractNumId w:val="53"/>
  </w:num>
  <w:num w:numId="80">
    <w:abstractNumId w:val="1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294E"/>
    <w:rsid w:val="00063455"/>
    <w:rsid w:val="00077FC3"/>
    <w:rsid w:val="000E4858"/>
    <w:rsid w:val="001739BB"/>
    <w:rsid w:val="001A6085"/>
    <w:rsid w:val="001D7ED3"/>
    <w:rsid w:val="001E775D"/>
    <w:rsid w:val="001F5317"/>
    <w:rsid w:val="00235B27"/>
    <w:rsid w:val="002466FE"/>
    <w:rsid w:val="002837D4"/>
    <w:rsid w:val="002908BA"/>
    <w:rsid w:val="00297BC5"/>
    <w:rsid w:val="002A1142"/>
    <w:rsid w:val="002E660F"/>
    <w:rsid w:val="003A0022"/>
    <w:rsid w:val="0043448A"/>
    <w:rsid w:val="00435998"/>
    <w:rsid w:val="004541BE"/>
    <w:rsid w:val="004B5B84"/>
    <w:rsid w:val="004C1F02"/>
    <w:rsid w:val="004C5D7C"/>
    <w:rsid w:val="004D355E"/>
    <w:rsid w:val="004E4FF8"/>
    <w:rsid w:val="005101C0"/>
    <w:rsid w:val="005260DA"/>
    <w:rsid w:val="0053405F"/>
    <w:rsid w:val="0061043F"/>
    <w:rsid w:val="00702859"/>
    <w:rsid w:val="007F1255"/>
    <w:rsid w:val="007F2C87"/>
    <w:rsid w:val="00841522"/>
    <w:rsid w:val="00851BE6"/>
    <w:rsid w:val="00857814"/>
    <w:rsid w:val="008B1F1A"/>
    <w:rsid w:val="008C5BB4"/>
    <w:rsid w:val="00970959"/>
    <w:rsid w:val="009765A5"/>
    <w:rsid w:val="00986055"/>
    <w:rsid w:val="009B17DB"/>
    <w:rsid w:val="00A00E3C"/>
    <w:rsid w:val="00A37989"/>
    <w:rsid w:val="00A76440"/>
    <w:rsid w:val="00AB2B8B"/>
    <w:rsid w:val="00AC5972"/>
    <w:rsid w:val="00B54DAE"/>
    <w:rsid w:val="00B811EE"/>
    <w:rsid w:val="00BF1852"/>
    <w:rsid w:val="00C65BB4"/>
    <w:rsid w:val="00C7799B"/>
    <w:rsid w:val="00CA6F83"/>
    <w:rsid w:val="00CB468F"/>
    <w:rsid w:val="00CB6A3E"/>
    <w:rsid w:val="00CE0D39"/>
    <w:rsid w:val="00D02ACF"/>
    <w:rsid w:val="00DB15ED"/>
    <w:rsid w:val="00E647F3"/>
    <w:rsid w:val="00E70D4B"/>
    <w:rsid w:val="00E771D6"/>
    <w:rsid w:val="00F070C1"/>
    <w:rsid w:val="00F231D8"/>
    <w:rsid w:val="00F25FD5"/>
    <w:rsid w:val="00F3023E"/>
    <w:rsid w:val="00FB198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033E"/>
  <w15:docId w15:val="{C0B9EA08-9FDA-424F-9CC1-1346C36B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167621">
      <w:bodyDiv w:val="1"/>
      <w:marLeft w:val="0"/>
      <w:marRight w:val="0"/>
      <w:marTop w:val="0"/>
      <w:marBottom w:val="0"/>
      <w:divBdr>
        <w:top w:val="none" w:sz="0" w:space="0" w:color="auto"/>
        <w:left w:val="none" w:sz="0" w:space="0" w:color="auto"/>
        <w:bottom w:val="none" w:sz="0" w:space="0" w:color="auto"/>
        <w:right w:val="none" w:sz="0" w:space="0" w:color="auto"/>
      </w:divBdr>
    </w:div>
    <w:div w:id="195339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0657.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7596</Words>
  <Characters>43298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2023-04-23T08:57:00Z</dcterms:created>
  <dcterms:modified xsi:type="dcterms:W3CDTF">2023-04-24T14:59:00Z</dcterms:modified>
</cp:coreProperties>
</file>